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Waiting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Waiting for food,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a mood, and waiting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picturing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picturing you getting dressed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putting your earrings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in the mirror at 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beautiful you are, au naturelle,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au naturelle with no makeup,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black hair,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to your shoulders,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fragrances that you wear,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can imagine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as if,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are already in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already in the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 think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pull a snapshot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my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picture of you in the mirror,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makes me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 smile upon my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wait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of a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a mood in my solitude,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my heart it revels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my heart it revels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happily, soon you will be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in the candlelight,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sat across from me in your magnificence,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magnificent beauty,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your company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elegance,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love that you exude,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beauty there is in the elegance,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love exuding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beautiful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beautiful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