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Waitin'</w:t>
      </w:r>
    </w:p>
    <w:p/>
    <w:p>
      <w:r>
        <w:rPr>
          <w:rFonts w:ascii="Arial" w:hAnsi="Arial" w:eastAsia="Arial"/>
          <w:b w:val="0"/>
          <w:sz w:val="22"/>
        </w:rPr>
        <w:t>Rundown buildings,</w:t>
      </w:r>
    </w:p>
    <w:p>
      <w:r>
        <w:rPr>
          <w:rFonts w:ascii="Arial" w:hAnsi="Arial" w:eastAsia="Arial"/>
          <w:b w:val="0"/>
          <w:sz w:val="22"/>
        </w:rPr>
        <w:t>drab and dreary,</w:t>
      </w:r>
    </w:p>
    <w:p>
      <w:r>
        <w:rPr>
          <w:rFonts w:ascii="Arial" w:hAnsi="Arial" w:eastAsia="Arial"/>
          <w:b w:val="0"/>
          <w:sz w:val="22"/>
        </w:rPr>
        <w:t>rain-soaked streets,</w:t>
      </w:r>
    </w:p>
    <w:p>
      <w:r>
        <w:rPr>
          <w:rFonts w:ascii="Arial" w:hAnsi="Arial" w:eastAsia="Arial"/>
          <w:b w:val="0"/>
          <w:sz w:val="22"/>
        </w:rPr>
        <w:t>car fumes up to here,</w:t>
      </w:r>
    </w:p>
    <w:p>
      <w:r>
        <w:rPr>
          <w:rFonts w:ascii="Arial" w:hAnsi="Arial" w:eastAsia="Arial"/>
          <w:b w:val="0"/>
          <w:sz w:val="22"/>
        </w:rPr>
        <w:t>making me sick,</w:t>
      </w:r>
    </w:p>
    <w:p>
      <w:r>
        <w:rPr>
          <w:rFonts w:ascii="Arial" w:hAnsi="Arial" w:eastAsia="Arial"/>
          <w:b w:val="0"/>
          <w:sz w:val="22"/>
        </w:rPr>
        <w:t>whilst waitin' around here,</w:t>
      </w:r>
    </w:p>
    <w:p>
      <w:r>
        <w:rPr>
          <w:rFonts w:ascii="Arial" w:hAnsi="Arial" w:eastAsia="Arial"/>
          <w:b w:val="0"/>
          <w:sz w:val="22"/>
        </w:rPr>
        <w:t>in the noise,</w:t>
      </w:r>
    </w:p>
    <w:p>
      <w:r>
        <w:rPr>
          <w:rFonts w:ascii="Arial" w:hAnsi="Arial" w:eastAsia="Arial"/>
          <w:b w:val="0"/>
          <w:sz w:val="22"/>
        </w:rPr>
        <w:t>with not much cheer,</w:t>
      </w:r>
    </w:p>
    <w:p>
      <w:r>
        <w:rPr>
          <w:rFonts w:ascii="Arial" w:hAnsi="Arial" w:eastAsia="Arial"/>
          <w:b w:val="0"/>
          <w:sz w:val="22"/>
        </w:rPr>
        <w:t>whilst waitin' for the bus out of here,</w:t>
      </w:r>
    </w:p>
    <w:p>
      <w:r>
        <w:rPr>
          <w:rFonts w:ascii="Arial" w:hAnsi="Arial" w:eastAsia="Arial"/>
          <w:b w:val="0"/>
          <w:sz w:val="22"/>
        </w:rPr>
        <w:t>with the rubbish rolling down the street,</w:t>
      </w:r>
    </w:p>
    <w:p>
      <w:r>
        <w:rPr>
          <w:rFonts w:ascii="Arial" w:hAnsi="Arial" w:eastAsia="Arial"/>
          <w:b w:val="0"/>
          <w:sz w:val="22"/>
        </w:rPr>
        <w:t>whilst drinking beer,</w:t>
      </w:r>
    </w:p>
    <w:p>
      <w:r>
        <w:rPr>
          <w:rFonts w:ascii="Arial" w:hAnsi="Arial" w:eastAsia="Arial"/>
          <w:b w:val="0"/>
          <w:sz w:val="22"/>
        </w:rPr>
        <w:t>drinking beer,</w:t>
      </w:r>
    </w:p>
    <w:p>
      <w:r>
        <w:rPr>
          <w:rFonts w:ascii="Arial" w:hAnsi="Arial" w:eastAsia="Arial"/>
          <w:b w:val="0"/>
          <w:sz w:val="22"/>
        </w:rPr>
        <w:t>yes, it is a waste of time for the mind,</w:t>
      </w:r>
    </w:p>
    <w:p>
      <w:r>
        <w:rPr>
          <w:rFonts w:ascii="Arial" w:hAnsi="Arial" w:eastAsia="Arial"/>
          <w:b w:val="0"/>
          <w:sz w:val="22"/>
        </w:rPr>
        <w:t>living here,</w:t>
      </w:r>
    </w:p>
    <w:p>
      <w:r>
        <w:rPr>
          <w:rFonts w:ascii="Arial" w:hAnsi="Arial" w:eastAsia="Arial"/>
          <w:b w:val="0"/>
          <w:sz w:val="22"/>
        </w:rPr>
        <w:t>living here,</w:t>
      </w:r>
    </w:p>
    <w:p>
      <w:r>
        <w:rPr>
          <w:rFonts w:ascii="Arial" w:hAnsi="Arial" w:eastAsia="Arial"/>
          <w:b w:val="0"/>
          <w:sz w:val="22"/>
        </w:rPr>
        <w:t>where the locals are,</w:t>
      </w:r>
    </w:p>
    <w:p>
      <w:r>
        <w:rPr>
          <w:rFonts w:ascii="Arial" w:hAnsi="Arial" w:eastAsia="Arial"/>
          <w:b w:val="0"/>
          <w:sz w:val="22"/>
        </w:rPr>
        <w:t>more likely to eat a book,</w:t>
      </w:r>
    </w:p>
    <w:p>
      <w:r>
        <w:rPr>
          <w:rFonts w:ascii="Arial" w:hAnsi="Arial" w:eastAsia="Arial"/>
          <w:b w:val="0"/>
          <w:sz w:val="22"/>
        </w:rPr>
        <w:t>than read it with educated looks,</w:t>
      </w:r>
    </w:p>
    <w:p>
      <w:r>
        <w:rPr>
          <w:rFonts w:ascii="Arial" w:hAnsi="Arial" w:eastAsia="Arial"/>
          <w:b w:val="0"/>
          <w:sz w:val="22"/>
        </w:rPr>
        <w:t>and shout, scream, and leer,</w:t>
      </w:r>
    </w:p>
    <w:p>
      <w:r>
        <w:rPr>
          <w:rFonts w:ascii="Arial" w:hAnsi="Arial" w:eastAsia="Arial"/>
          <w:b w:val="0"/>
          <w:sz w:val="22"/>
        </w:rPr>
        <w:t>a place not one for staying in,</w:t>
      </w:r>
    </w:p>
    <w:p>
      <w:r>
        <w:rPr>
          <w:rFonts w:ascii="Arial" w:hAnsi="Arial" w:eastAsia="Arial"/>
          <w:b w:val="0"/>
          <w:sz w:val="22"/>
        </w:rPr>
        <w:t>a place where no one smiles,</w:t>
      </w:r>
    </w:p>
    <w:p>
      <w:r>
        <w:rPr>
          <w:rFonts w:ascii="Arial" w:hAnsi="Arial" w:eastAsia="Arial"/>
          <w:b w:val="0"/>
          <w:sz w:val="22"/>
        </w:rPr>
        <w:t>and where there is mostly fear,</w:t>
      </w:r>
    </w:p>
    <w:p>
      <w:r>
        <w:rPr>
          <w:rFonts w:ascii="Arial" w:hAnsi="Arial" w:eastAsia="Arial"/>
          <w:b w:val="0"/>
          <w:sz w:val="22"/>
        </w:rPr>
        <w:t>and here I am with a plan,</w:t>
      </w:r>
    </w:p>
    <w:p>
      <w:r>
        <w:rPr>
          <w:rFonts w:ascii="Arial" w:hAnsi="Arial" w:eastAsia="Arial"/>
          <w:b w:val="0"/>
          <w:sz w:val="22"/>
        </w:rPr>
        <w:t>standing in the rain,</w:t>
      </w:r>
    </w:p>
    <w:p>
      <w:r>
        <w:rPr>
          <w:rFonts w:ascii="Arial" w:hAnsi="Arial" w:eastAsia="Arial"/>
          <w:b w:val="0"/>
          <w:sz w:val="22"/>
        </w:rPr>
        <w:t>glad to be getting out of here soon,</w:t>
      </w:r>
    </w:p>
    <w:p>
      <w:r>
        <w:rPr>
          <w:rFonts w:ascii="Arial" w:hAnsi="Arial" w:eastAsia="Arial"/>
          <w:b w:val="0"/>
          <w:sz w:val="22"/>
        </w:rPr>
        <w:t>glad to be getting away on the bus,</w:t>
      </w:r>
    </w:p>
    <w:p>
      <w:r>
        <w:rPr>
          <w:rFonts w:ascii="Arial" w:hAnsi="Arial" w:eastAsia="Arial"/>
          <w:b w:val="0"/>
          <w:sz w:val="22"/>
        </w:rPr>
        <w:t>and happy as I see,</w:t>
      </w:r>
    </w:p>
    <w:p>
      <w:r>
        <w:rPr>
          <w:rFonts w:ascii="Arial" w:hAnsi="Arial" w:eastAsia="Arial"/>
          <w:b w:val="0"/>
          <w:sz w:val="22"/>
        </w:rPr>
        <w:t>the place rapidly disappear.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