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Wage a war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Wage, wage a war.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Build such machines that can kill faster than before.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wage, wage a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destroy the cities and the countryside,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people quicker than before.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Wage, wage a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rebuild a country and bring peace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happiness forevermore?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Wage, wage a war, disagree once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once more, wage, wage a war.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so many people getting rich by selling weapons,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much richer than before.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wage, wage a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build such machines that can kill faster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