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Vying for attention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There you sit dressed so beautifully,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there you sit vying for attention.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There you sit looking at me from across the room,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I am too drunk to see,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too drunk to see and you want attention,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 are the most beautiful thing that I have seen,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that I have seen,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I am too drunk,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too drunk for company,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would only talk rubbish,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would only talk rubbish and that would be no good,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that would be no good for you or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so, I will sit here happily,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looking at you is like a dream,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blurry dream but what a pleasure it is,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with my intellect and wit,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my intellect and wit they are at the bottom of my pint glass, and I can barely walk, I can barely walk, let alone talk,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have no wish to spoil your evening,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by slurring in your direction,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that would be embarrassing,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embarrassing to me, so, enjoy your evening,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will remember your pretty face,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when I am in a better state, and I am a more coherent me.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