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Vying for attention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There you sit, dressed so beautifully,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you sit vying for attention,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you sit looking at me from across the room,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too drunk to see, too drunk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want attention,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the most beautiful thing that I have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have ever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too drunk,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too drunk for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would only talk rubbish,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would only talk rubbish,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would be no good,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would be no good for you 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I will sit here happily,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looking at you is like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blurry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 pleasure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my intellect and wit,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intellect and wit are at the bottom of my pint glass,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 barely walk,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alone talk,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to wish to spoil your evening,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slurring in your direction,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that would be embarrassing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enjoy your evening,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remember your pretty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I am a better state,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a more coherent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