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Void</w:t>
      </w:r>
    </w:p>
    <w:p/>
    <w:p>
      <w:r>
        <w:rPr>
          <w:rFonts w:ascii="Arial" w:hAnsi="Arial" w:eastAsia="Arial"/>
          <w:b w:val="0"/>
          <w:sz w:val="22"/>
        </w:rPr>
        <w:t>I stare out into the void,</w:t>
      </w:r>
    </w:p>
    <w:p>
      <w:r>
        <w:rPr>
          <w:rFonts w:ascii="Arial" w:hAnsi="Arial" w:eastAsia="Arial"/>
          <w:b w:val="0"/>
          <w:sz w:val="22"/>
        </w:rPr>
        <w:t>now will anything ever be the same?</w:t>
      </w:r>
    </w:p>
    <w:p>
      <w:r>
        <w:rPr>
          <w:rFonts w:ascii="Arial" w:hAnsi="Arial" w:eastAsia="Arial"/>
          <w:b w:val="0"/>
          <w:sz w:val="22"/>
        </w:rPr>
        <w:t>For such anguish has brought me low,</w:t>
      </w:r>
    </w:p>
    <w:p>
      <w:r>
        <w:rPr>
          <w:rFonts w:ascii="Arial" w:hAnsi="Arial" w:eastAsia="Arial"/>
          <w:b w:val="0"/>
          <w:sz w:val="22"/>
        </w:rPr>
        <w:t>and tortured me,</w:t>
      </w:r>
    </w:p>
    <w:p>
      <w:r>
        <w:rPr>
          <w:rFonts w:ascii="Arial" w:hAnsi="Arial" w:eastAsia="Arial"/>
          <w:b w:val="0"/>
          <w:sz w:val="22"/>
        </w:rPr>
        <w:t>and brought me such mental pain,</w:t>
      </w:r>
    </w:p>
    <w:p>
      <w:r>
        <w:rPr>
          <w:rFonts w:ascii="Arial" w:hAnsi="Arial" w:eastAsia="Arial"/>
          <w:b w:val="0"/>
          <w:sz w:val="22"/>
        </w:rPr>
        <w:t>and tears fill my eyes,</w:t>
      </w:r>
    </w:p>
    <w:p>
      <w:r>
        <w:rPr>
          <w:rFonts w:ascii="Arial" w:hAnsi="Arial" w:eastAsia="Arial"/>
          <w:b w:val="0"/>
          <w:sz w:val="22"/>
        </w:rPr>
        <w:t>and I linger a while,</w:t>
      </w:r>
    </w:p>
    <w:p>
      <w:r>
        <w:rPr>
          <w:rFonts w:ascii="Arial" w:hAnsi="Arial" w:eastAsia="Arial"/>
          <w:b w:val="0"/>
          <w:sz w:val="22"/>
        </w:rPr>
        <w:t>and I ponder such thoughts of despair that remain,</w:t>
      </w:r>
    </w:p>
    <w:p>
      <w:r>
        <w:rPr>
          <w:rFonts w:ascii="Arial" w:hAnsi="Arial" w:eastAsia="Arial"/>
          <w:b w:val="0"/>
          <w:sz w:val="22"/>
        </w:rPr>
        <w:t>because I have suffered such hurt,</w:t>
      </w:r>
    </w:p>
    <w:p>
      <w:r>
        <w:rPr>
          <w:rFonts w:ascii="Arial" w:hAnsi="Arial" w:eastAsia="Arial"/>
          <w:b w:val="0"/>
          <w:sz w:val="22"/>
        </w:rPr>
        <w:t>that you cannot possibly imagine,</w:t>
      </w:r>
    </w:p>
    <w:p>
      <w:r>
        <w:rPr>
          <w:rFonts w:ascii="Arial" w:hAnsi="Arial" w:eastAsia="Arial"/>
          <w:b w:val="0"/>
          <w:sz w:val="22"/>
        </w:rPr>
        <w:t>and I have lost more than I can ever regain,</w:t>
      </w:r>
    </w:p>
    <w:p>
      <w:r>
        <w:rPr>
          <w:rFonts w:ascii="Arial" w:hAnsi="Arial" w:eastAsia="Arial"/>
          <w:b w:val="0"/>
          <w:sz w:val="22"/>
        </w:rPr>
        <w:t>and I stare into the void,</w:t>
      </w:r>
    </w:p>
    <w:p>
      <w:r>
        <w:rPr>
          <w:rFonts w:ascii="Arial" w:hAnsi="Arial" w:eastAsia="Arial"/>
          <w:b w:val="0"/>
          <w:sz w:val="22"/>
        </w:rPr>
        <w:t>for I am in pieces at the loss of you,</w:t>
      </w:r>
    </w:p>
    <w:p>
      <w:r>
        <w:rPr>
          <w:rFonts w:ascii="Arial" w:hAnsi="Arial" w:eastAsia="Arial"/>
          <w:b w:val="0"/>
          <w:sz w:val="22"/>
        </w:rPr>
        <w:t>and though I try to remember,</w:t>
      </w:r>
    </w:p>
    <w:p>
      <w:r>
        <w:rPr>
          <w:rFonts w:ascii="Arial" w:hAnsi="Arial" w:eastAsia="Arial"/>
          <w:b w:val="0"/>
          <w:sz w:val="22"/>
        </w:rPr>
        <w:t>though I try to remember your smile,</w:t>
      </w:r>
    </w:p>
    <w:p>
      <w:r>
        <w:rPr>
          <w:rFonts w:ascii="Arial" w:hAnsi="Arial" w:eastAsia="Arial"/>
          <w:b w:val="0"/>
          <w:sz w:val="22"/>
        </w:rPr>
        <w:t>and your happiness,</w:t>
      </w:r>
    </w:p>
    <w:p>
      <w:r>
        <w:rPr>
          <w:rFonts w:ascii="Arial" w:hAnsi="Arial" w:eastAsia="Arial"/>
          <w:b w:val="0"/>
          <w:sz w:val="22"/>
        </w:rPr>
        <w:t>in pieces I will always remain.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