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Vocation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vocation is life.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to live and to breathe,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experience and to feel,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travel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explore with the imagination,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hearing, the mind, and the eyes.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great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experience things that you have never experienced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a vocation is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incredible it is to meet and greet new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listen to them as they talk about their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glorious it is to share such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in its wondrous variation it does prescribe.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oh, what a vocation is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wondrous thing to learn,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grow with such strength in glorious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curiosity that feeds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a magnificent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too, to be with family,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experience the joys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share the love and a common bond 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humankind,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wonders communication can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under the clouds, the sun, and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upon the Earth so blue,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moon and the stars that shine so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night in the universe,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universe that created me 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beautiful life is awaiting new experiences to be had,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each day rendered fresh,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rendered fresh and new.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