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Vivacious and loquacious</w:t>
      </w:r>
    </w:p>
    <w:p/>
    <w:p>
      <w:r>
        <w:rPr>
          <w:rFonts w:ascii="Arial" w:hAnsi="Arial" w:eastAsia="Arial"/>
          <w:b w:val="0"/>
          <w:sz w:val="22"/>
        </w:rPr>
        <w:t>You are vivacious and loquacious,</w:t>
      </w:r>
    </w:p>
    <w:p>
      <w:r>
        <w:rPr>
          <w:rFonts w:ascii="Arial" w:hAnsi="Arial" w:eastAsia="Arial"/>
          <w:b w:val="0"/>
          <w:sz w:val="22"/>
        </w:rPr>
        <w:t>and with your airs and your graces,</w:t>
      </w:r>
    </w:p>
    <w:p>
      <w:r>
        <w:rPr>
          <w:rFonts w:ascii="Arial" w:hAnsi="Arial" w:eastAsia="Arial"/>
          <w:b w:val="0"/>
          <w:sz w:val="22"/>
        </w:rPr>
        <w:t>in your eyes there is a light,</w:t>
      </w:r>
    </w:p>
    <w:p>
      <w:r>
        <w:rPr>
          <w:rFonts w:ascii="Arial" w:hAnsi="Arial" w:eastAsia="Arial"/>
          <w:b w:val="0"/>
          <w:sz w:val="22"/>
        </w:rPr>
        <w:t>and, in your smile, there is a tenderness,</w:t>
      </w:r>
    </w:p>
    <w:p>
      <w:r>
        <w:rPr>
          <w:rFonts w:ascii="Arial" w:hAnsi="Arial" w:eastAsia="Arial"/>
          <w:b w:val="0"/>
          <w:sz w:val="22"/>
        </w:rPr>
        <w:t>and it is a beautiful thing,</w:t>
      </w:r>
    </w:p>
    <w:p>
      <w:r>
        <w:rPr>
          <w:rFonts w:ascii="Arial" w:hAnsi="Arial" w:eastAsia="Arial"/>
          <w:b w:val="0"/>
          <w:sz w:val="22"/>
        </w:rPr>
        <w:t>for your warmth it welcomes me so gently,</w:t>
      </w:r>
    </w:p>
    <w:p>
      <w:r>
        <w:rPr>
          <w:rFonts w:ascii="Arial" w:hAnsi="Arial" w:eastAsia="Arial"/>
          <w:b w:val="0"/>
          <w:sz w:val="22"/>
        </w:rPr>
        <w:t>and soothingly as so finely you sing,</w:t>
      </w:r>
    </w:p>
    <w:p>
      <w:r>
        <w:rPr>
          <w:rFonts w:ascii="Arial" w:hAnsi="Arial" w:eastAsia="Arial"/>
          <w:b w:val="0"/>
          <w:sz w:val="22"/>
        </w:rPr>
        <w:t>but from whence you came I do not know,</w:t>
      </w:r>
    </w:p>
    <w:p>
      <w:r>
        <w:rPr>
          <w:rFonts w:ascii="Arial" w:hAnsi="Arial" w:eastAsia="Arial"/>
          <w:b w:val="0"/>
          <w:sz w:val="22"/>
        </w:rPr>
        <w:t>but I will not complain,</w:t>
      </w:r>
    </w:p>
    <w:p>
      <w:r>
        <w:rPr>
          <w:rFonts w:ascii="Arial" w:hAnsi="Arial" w:eastAsia="Arial"/>
          <w:b w:val="0"/>
          <w:sz w:val="22"/>
        </w:rPr>
        <w:t>for you are like the summer sun,</w:t>
      </w:r>
    </w:p>
    <w:p>
      <w:r>
        <w:rPr>
          <w:rFonts w:ascii="Arial" w:hAnsi="Arial" w:eastAsia="Arial"/>
          <w:b w:val="0"/>
          <w:sz w:val="22"/>
        </w:rPr>
        <w:t>and your mind is as bright,</w:t>
      </w:r>
    </w:p>
    <w:p>
      <w:r>
        <w:rPr>
          <w:rFonts w:ascii="Arial" w:hAnsi="Arial" w:eastAsia="Arial"/>
          <w:b w:val="0"/>
          <w:sz w:val="22"/>
        </w:rPr>
        <w:t>and you are as refreshing as the rain,</w:t>
      </w:r>
    </w:p>
    <w:p>
      <w:r>
        <w:rPr>
          <w:rFonts w:ascii="Arial" w:hAnsi="Arial" w:eastAsia="Arial"/>
          <w:b w:val="0"/>
          <w:sz w:val="22"/>
        </w:rPr>
        <w:t>and you have such strength in your heart,</w:t>
      </w:r>
    </w:p>
    <w:p>
      <w:r>
        <w:rPr>
          <w:rFonts w:ascii="Arial" w:hAnsi="Arial" w:eastAsia="Arial"/>
          <w:b w:val="0"/>
          <w:sz w:val="22"/>
        </w:rPr>
        <w:t>and you are so caring and compassionate,</w:t>
      </w:r>
    </w:p>
    <w:p>
      <w:r>
        <w:rPr>
          <w:rFonts w:ascii="Arial" w:hAnsi="Arial" w:eastAsia="Arial"/>
          <w:b w:val="0"/>
          <w:sz w:val="22"/>
        </w:rPr>
        <w:t>that with your gentle words I am easily overcome,</w:t>
      </w:r>
    </w:p>
    <w:p>
      <w:r>
        <w:rPr>
          <w:rFonts w:ascii="Arial" w:hAnsi="Arial" w:eastAsia="Arial"/>
          <w:b w:val="0"/>
          <w:sz w:val="22"/>
        </w:rPr>
        <w:t>and how easily you stormed the battlements of my heart,</w:t>
      </w:r>
    </w:p>
    <w:p>
      <w:r>
        <w:rPr>
          <w:rFonts w:ascii="Arial" w:hAnsi="Arial" w:eastAsia="Arial"/>
          <w:b w:val="0"/>
          <w:sz w:val="22"/>
        </w:rPr>
        <w:t>and tore them apart,</w:t>
      </w:r>
    </w:p>
    <w:p>
      <w:r>
        <w:rPr>
          <w:rFonts w:ascii="Arial" w:hAnsi="Arial" w:eastAsia="Arial"/>
          <w:b w:val="0"/>
          <w:sz w:val="22"/>
        </w:rPr>
        <w:t>but I do not care for they were ravaged,</w:t>
      </w:r>
    </w:p>
    <w:p>
      <w:r>
        <w:rPr>
          <w:rFonts w:ascii="Arial" w:hAnsi="Arial" w:eastAsia="Arial"/>
          <w:b w:val="0"/>
          <w:sz w:val="22"/>
        </w:rPr>
        <w:t>and damaged by another someone,</w:t>
      </w:r>
    </w:p>
    <w:p>
      <w:r>
        <w:rPr>
          <w:rFonts w:ascii="Arial" w:hAnsi="Arial" w:eastAsia="Arial"/>
          <w:b w:val="0"/>
          <w:sz w:val="22"/>
        </w:rPr>
        <w:t>someone I had forgotten about,</w:t>
      </w:r>
    </w:p>
    <w:p>
      <w:r>
        <w:rPr>
          <w:rFonts w:ascii="Arial" w:hAnsi="Arial" w:eastAsia="Arial"/>
          <w:b w:val="0"/>
          <w:sz w:val="22"/>
        </w:rPr>
        <w:t>but not the damage done,</w:t>
      </w:r>
    </w:p>
    <w:p>
      <w:r>
        <w:rPr>
          <w:rFonts w:ascii="Arial" w:hAnsi="Arial" w:eastAsia="Arial"/>
          <w:b w:val="0"/>
          <w:sz w:val="22"/>
        </w:rPr>
        <w:t>yet, I welcome you with open arms,</w:t>
      </w:r>
    </w:p>
    <w:p>
      <w:r>
        <w:rPr>
          <w:rFonts w:ascii="Arial" w:hAnsi="Arial" w:eastAsia="Arial"/>
          <w:b w:val="0"/>
          <w:sz w:val="22"/>
        </w:rPr>
        <w:t>and surrender to your charms,</w:t>
      </w:r>
    </w:p>
    <w:p>
      <w:r>
        <w:rPr>
          <w:rFonts w:ascii="Arial" w:hAnsi="Arial" w:eastAsia="Arial"/>
          <w:b w:val="0"/>
          <w:sz w:val="22"/>
        </w:rPr>
        <w:t>for with you there is hope,</w:t>
      </w:r>
    </w:p>
    <w:p>
      <w:r>
        <w:rPr>
          <w:rFonts w:ascii="Arial" w:hAnsi="Arial" w:eastAsia="Arial"/>
          <w:b w:val="0"/>
          <w:sz w:val="22"/>
        </w:rPr>
        <w:t>and I hope beyond all hope that you will stay with me,</w:t>
      </w:r>
    </w:p>
    <w:p>
      <w:r>
        <w:rPr>
          <w:rFonts w:ascii="Arial" w:hAnsi="Arial" w:eastAsia="Arial"/>
          <w:b w:val="0"/>
          <w:sz w:val="22"/>
        </w:rPr>
        <w:t>and together we will be happy together as one,</w:t>
      </w:r>
    </w:p>
    <w:p>
      <w:r>
        <w:rPr>
          <w:rFonts w:ascii="Arial" w:hAnsi="Arial" w:eastAsia="Arial"/>
          <w:b w:val="0"/>
          <w:sz w:val="22"/>
        </w:rPr>
        <w:t>for how glorious this day is sat whiling the time away,</w:t>
      </w:r>
    </w:p>
    <w:p>
      <w:r>
        <w:rPr>
          <w:rFonts w:ascii="Arial" w:hAnsi="Arial" w:eastAsia="Arial"/>
          <w:b w:val="0"/>
          <w:sz w:val="22"/>
        </w:rPr>
        <w:t>enjoying your company,</w:t>
      </w:r>
    </w:p>
    <w:p>
      <w:r>
        <w:rPr>
          <w:rFonts w:ascii="Arial" w:hAnsi="Arial" w:eastAsia="Arial"/>
          <w:b w:val="0"/>
          <w:sz w:val="22"/>
        </w:rPr>
        <w:t>and talking so openly in the summer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