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Visions</w:t>
      </w:r>
    </w:p>
    <w:p/>
    <w:p>
      <w:r>
        <w:rPr>
          <w:rFonts w:ascii="Arial" w:hAnsi="Arial" w:eastAsia="Arial"/>
          <w:b w:val="0"/>
          <w:sz w:val="22"/>
        </w:rPr>
        <w:t>Visions, dreams,</w:t>
      </w:r>
    </w:p>
    <w:p>
      <w:r>
        <w:rPr>
          <w:rFonts w:ascii="Arial" w:hAnsi="Arial" w:eastAsia="Arial"/>
          <w:b w:val="0"/>
          <w:sz w:val="22"/>
        </w:rPr>
        <w:t>awakenings, temptations, and tantalisations,</w:t>
      </w:r>
    </w:p>
    <w:p>
      <w:r>
        <w:rPr>
          <w:rFonts w:ascii="Arial" w:hAnsi="Arial" w:eastAsia="Arial"/>
          <w:b w:val="0"/>
          <w:sz w:val="22"/>
        </w:rPr>
        <w:t>and sensualities and liberation,</w:t>
      </w:r>
    </w:p>
    <w:p>
      <w:r>
        <w:rPr>
          <w:rFonts w:ascii="Arial" w:hAnsi="Arial" w:eastAsia="Arial"/>
          <w:b w:val="0"/>
          <w:sz w:val="22"/>
        </w:rPr>
        <w:t>liberation from the stresses of the day,</w:t>
      </w:r>
    </w:p>
    <w:p>
      <w:r>
        <w:rPr>
          <w:rFonts w:ascii="Arial" w:hAnsi="Arial" w:eastAsia="Arial"/>
          <w:b w:val="0"/>
          <w:sz w:val="22"/>
        </w:rPr>
        <w:t>sat in a chair, or laid in a bed,</w:t>
      </w:r>
    </w:p>
    <w:p>
      <w:r>
        <w:rPr>
          <w:rFonts w:ascii="Arial" w:hAnsi="Arial" w:eastAsia="Arial"/>
          <w:b w:val="0"/>
          <w:sz w:val="22"/>
        </w:rPr>
        <w:t>a great escape to nowhere, to somewhere, to elsewhere,</w:t>
      </w:r>
    </w:p>
    <w:p>
      <w:r>
        <w:rPr>
          <w:rFonts w:ascii="Arial" w:hAnsi="Arial" w:eastAsia="Arial"/>
          <w:b w:val="0"/>
          <w:sz w:val="22"/>
        </w:rPr>
        <w:t>elsewhere away from the daily grind,</w:t>
      </w:r>
    </w:p>
    <w:p>
      <w:r>
        <w:rPr>
          <w:rFonts w:ascii="Arial" w:hAnsi="Arial" w:eastAsia="Arial"/>
          <w:b w:val="0"/>
          <w:sz w:val="22"/>
        </w:rPr>
        <w:t>the daily grind that disturbs your mind,</w:t>
      </w:r>
    </w:p>
    <w:p>
      <w:r>
        <w:rPr>
          <w:rFonts w:ascii="Arial" w:hAnsi="Arial" w:eastAsia="Arial"/>
          <w:b w:val="0"/>
          <w:sz w:val="22"/>
        </w:rPr>
        <w:t>for which you do not care,</w:t>
      </w:r>
    </w:p>
    <w:p>
      <w:r>
        <w:rPr>
          <w:rFonts w:ascii="Arial" w:hAnsi="Arial" w:eastAsia="Arial"/>
          <w:b w:val="0"/>
          <w:sz w:val="22"/>
        </w:rPr>
        <w:t>yes, visions, dreams and awakenings,</w:t>
      </w:r>
    </w:p>
    <w:p>
      <w:r>
        <w:rPr>
          <w:rFonts w:ascii="Arial" w:hAnsi="Arial" w:eastAsia="Arial"/>
          <w:b w:val="0"/>
          <w:sz w:val="22"/>
        </w:rPr>
        <w:t>temptations and tantalisations,</w:t>
      </w:r>
    </w:p>
    <w:p>
      <w:r>
        <w:rPr>
          <w:rFonts w:ascii="Arial" w:hAnsi="Arial" w:eastAsia="Arial"/>
          <w:b w:val="0"/>
          <w:sz w:val="22"/>
        </w:rPr>
        <w:t>and sensualities and liberation,</w:t>
      </w:r>
    </w:p>
    <w:p>
      <w:r>
        <w:rPr>
          <w:rFonts w:ascii="Arial" w:hAnsi="Arial" w:eastAsia="Arial"/>
          <w:b w:val="0"/>
          <w:sz w:val="22"/>
        </w:rPr>
        <w:t>a glorious beauty of feelings and sensations,</w:t>
      </w:r>
    </w:p>
    <w:p>
      <w:r>
        <w:rPr>
          <w:rFonts w:ascii="Arial" w:hAnsi="Arial" w:eastAsia="Arial"/>
          <w:b w:val="0"/>
          <w:sz w:val="22"/>
        </w:rPr>
        <w:t>out of sight, out of mind,</w:t>
      </w:r>
    </w:p>
    <w:p>
      <w:r>
        <w:rPr>
          <w:rFonts w:ascii="Arial" w:hAnsi="Arial" w:eastAsia="Arial"/>
          <w:b w:val="0"/>
          <w:sz w:val="22"/>
        </w:rPr>
        <w:t>far away from misery and work,</w:t>
      </w:r>
    </w:p>
    <w:p>
      <w:r>
        <w:rPr>
          <w:rFonts w:ascii="Arial" w:hAnsi="Arial" w:eastAsia="Arial"/>
          <w:b w:val="0"/>
          <w:sz w:val="22"/>
        </w:rPr>
        <w:t>how great are they,</w:t>
      </w:r>
    </w:p>
    <w:p>
      <w:r>
        <w:rPr>
          <w:rFonts w:ascii="Arial" w:hAnsi="Arial" w:eastAsia="Arial"/>
          <w:b w:val="0"/>
          <w:sz w:val="22"/>
        </w:rPr>
        <w:t>but these days, sadly how rare,</w:t>
      </w:r>
    </w:p>
    <w:p>
      <w:r>
        <w:rPr>
          <w:rFonts w:ascii="Arial" w:hAnsi="Arial" w:eastAsia="Arial"/>
          <w:b w:val="0"/>
          <w:sz w:val="22"/>
        </w:rPr>
        <w:t>how rare.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