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Viewed from afar</w:t>
      </w:r>
    </w:p>
    <w:p/>
    <w:p>
      <w:r>
        <w:rPr>
          <w:rFonts w:ascii="Arial" w:hAnsi="Arial" w:eastAsia="Arial"/>
          <w:b w:val="0"/>
          <w:sz w:val="22"/>
        </w:rPr>
        <w:t>Viewed from afar, in the mists of time, in my memory,</w:t>
      </w:r>
    </w:p>
    <w:p>
      <w:r>
        <w:rPr>
          <w:rFonts w:ascii="Arial" w:hAnsi="Arial" w:eastAsia="Arial"/>
          <w:b w:val="0"/>
          <w:sz w:val="22"/>
        </w:rPr>
        <w:t>you are probably an elegance best viewed from far off,</w:t>
      </w:r>
    </w:p>
    <w:p>
      <w:r>
        <w:rPr>
          <w:rFonts w:ascii="Arial" w:hAnsi="Arial" w:eastAsia="Arial"/>
          <w:b w:val="0"/>
          <w:sz w:val="22"/>
        </w:rPr>
        <w:t>and sometimes a vision I wish not to see,</w:t>
      </w:r>
    </w:p>
    <w:p>
      <w:r>
        <w:rPr>
          <w:rFonts w:ascii="Arial" w:hAnsi="Arial" w:eastAsia="Arial"/>
          <w:b w:val="0"/>
          <w:sz w:val="22"/>
        </w:rPr>
        <w:t>but you tug at my heartstrings,</w:t>
      </w:r>
    </w:p>
    <w:p>
      <w:r>
        <w:rPr>
          <w:rFonts w:ascii="Arial" w:hAnsi="Arial" w:eastAsia="Arial"/>
          <w:b w:val="0"/>
          <w:sz w:val="22"/>
        </w:rPr>
        <w:t>and I have the urge once more to make us a reality,</w:t>
      </w:r>
    </w:p>
    <w:p>
      <w:r>
        <w:rPr>
          <w:rFonts w:ascii="Arial" w:hAnsi="Arial" w:eastAsia="Arial"/>
          <w:b w:val="0"/>
          <w:sz w:val="22"/>
        </w:rPr>
        <w:t>and although I have admired your beauty before,</w:t>
      </w:r>
    </w:p>
    <w:p>
      <w:r>
        <w:rPr>
          <w:rFonts w:ascii="Arial" w:hAnsi="Arial" w:eastAsia="Arial"/>
          <w:b w:val="0"/>
          <w:sz w:val="22"/>
        </w:rPr>
        <w:t>in my dreams, I have seen it as many times as I wish,</w:t>
      </w:r>
    </w:p>
    <w:p>
      <w:r>
        <w:rPr>
          <w:rFonts w:ascii="Arial" w:hAnsi="Arial" w:eastAsia="Arial"/>
          <w:b w:val="0"/>
          <w:sz w:val="22"/>
        </w:rPr>
        <w:t>but the vision of you, with your gorgeous black hair,</w:t>
      </w:r>
    </w:p>
    <w:p>
      <w:r>
        <w:rPr>
          <w:rFonts w:ascii="Arial" w:hAnsi="Arial" w:eastAsia="Arial"/>
          <w:b w:val="0"/>
          <w:sz w:val="22"/>
        </w:rPr>
        <w:t>it keeps tempting me, pulling me back into a happier reality,</w:t>
      </w:r>
    </w:p>
    <w:p>
      <w:r>
        <w:rPr>
          <w:rFonts w:ascii="Arial" w:hAnsi="Arial" w:eastAsia="Arial"/>
          <w:b w:val="0"/>
          <w:sz w:val="22"/>
        </w:rPr>
        <w:t>and in the dream, you ask to be loved,</w:t>
      </w:r>
    </w:p>
    <w:p>
      <w:r>
        <w:rPr>
          <w:rFonts w:ascii="Arial" w:hAnsi="Arial" w:eastAsia="Arial"/>
          <w:b w:val="0"/>
          <w:sz w:val="22"/>
        </w:rPr>
        <w:t>and I loved you once, but I left you by the sea,</w:t>
      </w:r>
    </w:p>
    <w:p>
      <w:r>
        <w:rPr>
          <w:rFonts w:ascii="Arial" w:hAnsi="Arial" w:eastAsia="Arial"/>
          <w:b w:val="0"/>
          <w:sz w:val="22"/>
        </w:rPr>
        <w:t>and I left with tears in my eyes,</w:t>
      </w:r>
    </w:p>
    <w:p>
      <w:r>
        <w:rPr>
          <w:rFonts w:ascii="Arial" w:hAnsi="Arial" w:eastAsia="Arial"/>
          <w:b w:val="0"/>
          <w:sz w:val="22"/>
        </w:rPr>
        <w:t>because you did not truly understand me,</w:t>
      </w:r>
    </w:p>
    <w:p>
      <w:r>
        <w:rPr>
          <w:rFonts w:ascii="Arial" w:hAnsi="Arial" w:eastAsia="Arial"/>
          <w:b w:val="0"/>
          <w:sz w:val="22"/>
        </w:rPr>
        <w:t>and I, in my dreams have reoccurring visions of you,</w:t>
      </w:r>
    </w:p>
    <w:p>
      <w:r>
        <w:rPr>
          <w:rFonts w:ascii="Arial" w:hAnsi="Arial" w:eastAsia="Arial"/>
          <w:b w:val="0"/>
          <w:sz w:val="22"/>
        </w:rPr>
        <w:t>and they will not let me be,</w:t>
      </w:r>
    </w:p>
    <w:p>
      <w:r>
        <w:rPr>
          <w:rFonts w:ascii="Arial" w:hAnsi="Arial" w:eastAsia="Arial"/>
          <w:b w:val="0"/>
          <w:sz w:val="22"/>
        </w:rPr>
        <w:t>oh, those eyes glistening in the sunlight,</w:t>
      </w:r>
    </w:p>
    <w:p>
      <w:r>
        <w:rPr>
          <w:rFonts w:ascii="Arial" w:hAnsi="Arial" w:eastAsia="Arial"/>
          <w:b w:val="0"/>
          <w:sz w:val="22"/>
        </w:rPr>
        <w:t>and in the candlelight at night, happy old memories,</w:t>
      </w:r>
    </w:p>
    <w:p>
      <w:r>
        <w:rPr>
          <w:rFonts w:ascii="Arial" w:hAnsi="Arial" w:eastAsia="Arial"/>
          <w:b w:val="0"/>
          <w:sz w:val="22"/>
        </w:rPr>
        <w:t>and the desire for you, the desire for you it builds again,</w:t>
      </w:r>
    </w:p>
    <w:p>
      <w:r>
        <w:rPr>
          <w:rFonts w:ascii="Arial" w:hAnsi="Arial" w:eastAsia="Arial"/>
          <w:b w:val="0"/>
          <w:sz w:val="22"/>
        </w:rPr>
        <w:t>and although I fight it, how I wish I was in your arms again,</w:t>
      </w:r>
    </w:p>
    <w:p>
      <w:r>
        <w:rPr>
          <w:rFonts w:ascii="Arial" w:hAnsi="Arial" w:eastAsia="Arial"/>
          <w:b w:val="0"/>
          <w:sz w:val="22"/>
        </w:rPr>
        <w:t>and how I wish I could be filled by your charms again,</w:t>
      </w:r>
    </w:p>
    <w:p>
      <w:r>
        <w:rPr>
          <w:rFonts w:ascii="Arial" w:hAnsi="Arial" w:eastAsia="Arial"/>
          <w:b w:val="0"/>
          <w:sz w:val="22"/>
        </w:rPr>
        <w:t>and how I wish I could feel your kisses upon my lips again,</w:t>
      </w:r>
    </w:p>
    <w:p>
      <w:r>
        <w:rPr>
          <w:rFonts w:ascii="Arial" w:hAnsi="Arial" w:eastAsia="Arial"/>
          <w:b w:val="0"/>
          <w:sz w:val="22"/>
        </w:rPr>
        <w:t>but it is just a dream, just a dream, just a dream,</w:t>
      </w:r>
    </w:p>
    <w:p>
      <w:r>
        <w:rPr>
          <w:rFonts w:ascii="Arial" w:hAnsi="Arial" w:eastAsia="Arial"/>
          <w:b w:val="0"/>
          <w:sz w:val="22"/>
        </w:rPr>
        <w:t>and I do not know where you are, except in my memory,</w:t>
      </w:r>
    </w:p>
    <w:p>
      <w:r>
        <w:rPr>
          <w:rFonts w:ascii="Arial" w:hAnsi="Arial" w:eastAsia="Arial"/>
          <w:b w:val="0"/>
          <w:sz w:val="22"/>
        </w:rPr>
        <w:t>but I am beginning to pine for you,</w:t>
      </w:r>
    </w:p>
    <w:p>
      <w:r>
        <w:rPr>
          <w:rFonts w:ascii="Arial" w:hAnsi="Arial" w:eastAsia="Arial"/>
          <w:b w:val="0"/>
          <w:sz w:val="22"/>
        </w:rPr>
        <w:t>and I really should not have left you,</w:t>
      </w:r>
    </w:p>
    <w:p>
      <w:r>
        <w:rPr>
          <w:rFonts w:ascii="Arial" w:hAnsi="Arial" w:eastAsia="Arial"/>
          <w:b w:val="0"/>
          <w:sz w:val="22"/>
        </w:rPr>
        <w:t>I really should not have left you by the sea,</w:t>
      </w:r>
    </w:p>
    <w:p>
      <w:r>
        <w:rPr>
          <w:rFonts w:ascii="Arial" w:hAnsi="Arial" w:eastAsia="Arial"/>
          <w:b w:val="0"/>
          <w:sz w:val="22"/>
        </w:rPr>
        <w:t>and I really should have tried harder with us,</w:t>
      </w:r>
    </w:p>
    <w:p>
      <w:r>
        <w:rPr>
          <w:rFonts w:ascii="Arial" w:hAnsi="Arial" w:eastAsia="Arial"/>
          <w:b w:val="0"/>
          <w:sz w:val="22"/>
        </w:rPr>
        <w:t>but the only one I have to blame for missing you, is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