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Variable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Variable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variable shades,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variable brightness,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great colours of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great rays,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great rays,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outside that shine upon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such incredible 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are they,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beautiful,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colourful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day filled with such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travels from so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another place and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illuminating the body,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working its magic upon the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it fills you with its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leaves its mark,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light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smile upon your face.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variable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variable shades,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variable brightness,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great colours of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what great rays.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great rays.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