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Values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Values, so often in this world, they never seem to hold fast.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Values come and go like the wind,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rapidly flying here and there,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everywhere and so often do not last.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Values, so many values,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constantly shifting and changing,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of the multiplicity of the choices that we face,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live in schizophrenic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are bombarded by so many choices every day,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choices that bamboozle us and confuse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leave us overwhelmed,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such weary hearts,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so many values, oh, so many opinions,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so many unhappy people,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living out their lives,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if puppets guided by those with machiavellian arts.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