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Valiant hearts and minds</w:t>
      </w:r>
    </w:p>
    <w:p/>
    <w:p>
      <w:r>
        <w:rPr>
          <w:rFonts w:ascii="Arial" w:hAnsi="Arial" w:eastAsia="Arial"/>
          <w:b w:val="0"/>
          <w:sz w:val="22"/>
        </w:rPr>
        <w:t>We of valiant hearts and minds, we do not suffer fools,</w:t>
      </w:r>
    </w:p>
    <w:p>
      <w:r>
        <w:rPr>
          <w:rFonts w:ascii="Arial" w:hAnsi="Arial" w:eastAsia="Arial"/>
          <w:b w:val="0"/>
          <w:sz w:val="22"/>
        </w:rPr>
        <w:t>for life is far too short to deal,</w:t>
      </w:r>
    </w:p>
    <w:p>
      <w:r>
        <w:rPr>
          <w:rFonts w:ascii="Arial" w:hAnsi="Arial" w:eastAsia="Arial"/>
          <w:b w:val="0"/>
          <w:sz w:val="22"/>
        </w:rPr>
        <w:t>and their hypocrisy, and the immorality that comes,</w:t>
      </w:r>
    </w:p>
    <w:p>
      <w:r>
        <w:rPr>
          <w:rFonts w:ascii="Arial" w:hAnsi="Arial" w:eastAsia="Arial"/>
          <w:b w:val="0"/>
          <w:sz w:val="22"/>
        </w:rPr>
        <w:t>from their discombobulated minds.</w:t>
      </w:r>
    </w:p>
    <w:p>
      <w:r>
        <w:rPr>
          <w:rFonts w:ascii="Arial" w:hAnsi="Arial" w:eastAsia="Arial"/>
          <w:b w:val="0"/>
          <w:sz w:val="22"/>
        </w:rPr>
        <w:t>Yes, we of valiant hearts and minds,</w:t>
      </w:r>
    </w:p>
    <w:p>
      <w:r>
        <w:rPr>
          <w:rFonts w:ascii="Arial" w:hAnsi="Arial" w:eastAsia="Arial"/>
          <w:b w:val="0"/>
          <w:sz w:val="22"/>
        </w:rPr>
        <w:t>we can only listen and be compassionate, unlike those fools,</w:t>
      </w:r>
    </w:p>
    <w:p>
      <w:r>
        <w:rPr>
          <w:rFonts w:ascii="Arial" w:hAnsi="Arial" w:eastAsia="Arial"/>
          <w:b w:val="0"/>
          <w:sz w:val="22"/>
        </w:rPr>
        <w:t>unlike those fools, who try to mislead the blind,</w:t>
      </w:r>
    </w:p>
    <w:p>
      <w:r>
        <w:rPr>
          <w:rFonts w:ascii="Arial" w:hAnsi="Arial" w:eastAsia="Arial"/>
          <w:b w:val="0"/>
          <w:sz w:val="22"/>
        </w:rPr>
        <w:t>yes, we of valiant hearts and minds,</w:t>
      </w:r>
    </w:p>
    <w:p>
      <w:r>
        <w:rPr>
          <w:rFonts w:ascii="Arial" w:hAnsi="Arial" w:eastAsia="Arial"/>
          <w:b w:val="0"/>
          <w:sz w:val="22"/>
        </w:rPr>
        <w:t>we persevere and we achieve great things,</w:t>
      </w:r>
    </w:p>
    <w:p>
      <w:r>
        <w:rPr>
          <w:rFonts w:ascii="Arial" w:hAnsi="Arial" w:eastAsia="Arial"/>
          <w:b w:val="0"/>
          <w:sz w:val="22"/>
        </w:rPr>
        <w:t>whilst the fools they only waste their time.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