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Upon the table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Upon the table,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my plans,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my pen,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pencil,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paper,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my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my 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16 books written,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upon the table,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my plans,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plans for technology,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plans for the solution,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famine and drought,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homelessness,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plans for energy generation,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plans for denuclearisation,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plans for communication,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plans for travel,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plans for saving human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plans,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prevent nuclear missiles falling on our heads,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plans,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plans,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beer in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beer in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a sunny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ain't life grand,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ain’t life grand!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