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Upon the rocks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How magical it is to be sat upon the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holding you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skin so soft,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gaze into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into your eyes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blue, and filled with love, beside a lake,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blue skies where the fluffy clouds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shower me with kisses,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it leaps at every sensation,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hold me so tenderly,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beguile me so splendidly,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hearts beat together in synchronicity,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sit surrounded by beautiful scenery,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love and our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continues to grow.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