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Upon the lake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Upon the lake, upon the lake,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on the boat do sit and watch the world go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 the world go by as the boat it crosses the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watch the 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watch the wake upon the lake,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head for the islands,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trees and natures mysteries,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soon we will be, there we soon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peaceful it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setting up camp amongst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sun sets and the day departs,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moon comes out and the stars 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lighting up our eyes with beauteous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capturing our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will light a fire and cook food,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sing around the campfire,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sing around the campfire in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will be happy and well fed,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filled with wonder that the heavens do impart,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it is to be in the solitude,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nature and the peace that from it grows,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this almighty place amongst the trees and the flowers,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powerful it is upon the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creation of feeling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creating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its inspiration which abounds,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smiles upon our faces will be all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sit upon the boat looking forward to the island,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 glorious sights to see amongst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trees and the plants that grow,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have so much learn,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amongst such spectaularity,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such harmony,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amongst the animals,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badgers and the deer that do roam,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so fleetingly come and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beguiling they are in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revel in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moon shines and the stars shine so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will be a truly memorable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truly memorable night.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