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Upon each step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Upon each step upon the road,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are a million thoughts as the sun beats down,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dust and the wind it blows.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where the times are passing,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visions of the destination,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yet may dreams doth flow.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Dreams of inspiration,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dreams of loved ones over far horizons,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dreams of ideas and thoughts on life,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dreams of words,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feelings in a million machinations,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each movement of the body,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poetry of limbs,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there is a glorious beauty contained skin deep and within,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world fills you with its charms,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in beauty, and in vision,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in wonder there is calm,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oh, that wonderous calm.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