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 the track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Up the track,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bench at the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the track,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sit and to get a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view of the sky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houses in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sunlight pours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relaxation comes, without any resistance.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the track,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bench at the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the track, to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sit where I used to sit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sit and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the track, to the bench at the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sit and think of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recall the 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 laughing and telling jokes,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humour you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intellect and wit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climbing the hill,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sit and take in the glorious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look at the sky, and the clouds passing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wonder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looking down at me from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remembering me too?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