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Unpredictable heart</w:t>
      </w:r>
    </w:p>
    <w:p/>
    <w:p>
      <w:r>
        <w:rPr>
          <w:rFonts w:ascii="Arial" w:hAnsi="Arial" w:eastAsia="Arial"/>
          <w:b w:val="0"/>
          <w:sz w:val="22"/>
        </w:rPr>
        <w:t>Welcome to the beginning,</w:t>
      </w:r>
    </w:p>
    <w:p>
      <w:r>
        <w:rPr>
          <w:rFonts w:ascii="Arial" w:hAnsi="Arial" w:eastAsia="Arial"/>
          <w:b w:val="0"/>
          <w:sz w:val="22"/>
        </w:rPr>
        <w:t>and welcome to the end,</w:t>
      </w:r>
    </w:p>
    <w:p>
      <w:r>
        <w:rPr>
          <w:rFonts w:ascii="Arial" w:hAnsi="Arial" w:eastAsia="Arial"/>
          <w:b w:val="0"/>
          <w:sz w:val="22"/>
        </w:rPr>
        <w:t>because you have left,</w:t>
      </w:r>
    </w:p>
    <w:p>
      <w:r>
        <w:rPr>
          <w:rFonts w:ascii="Arial" w:hAnsi="Arial" w:eastAsia="Arial"/>
          <w:b w:val="0"/>
          <w:sz w:val="22"/>
        </w:rPr>
        <w:t>and I have begun to comprehend,</w:t>
      </w:r>
    </w:p>
    <w:p>
      <w:r>
        <w:rPr>
          <w:rFonts w:ascii="Arial" w:hAnsi="Arial" w:eastAsia="Arial"/>
          <w:b w:val="0"/>
          <w:sz w:val="22"/>
        </w:rPr>
        <w:t>comprehend that me and you are back to the start,</w:t>
      </w:r>
    </w:p>
    <w:p>
      <w:r>
        <w:rPr>
          <w:rFonts w:ascii="Arial" w:hAnsi="Arial" w:eastAsia="Arial"/>
          <w:b w:val="0"/>
          <w:sz w:val="22"/>
        </w:rPr>
        <w:t>yes you, you with your unpredictable heart,</w:t>
      </w:r>
    </w:p>
    <w:p>
      <w:r>
        <w:rPr>
          <w:rFonts w:ascii="Arial" w:hAnsi="Arial" w:eastAsia="Arial"/>
          <w:b w:val="0"/>
          <w:sz w:val="22"/>
        </w:rPr>
        <w:t>how could you leave,</w:t>
      </w:r>
    </w:p>
    <w:p>
      <w:r>
        <w:rPr>
          <w:rFonts w:ascii="Arial" w:hAnsi="Arial" w:eastAsia="Arial"/>
          <w:b w:val="0"/>
          <w:sz w:val="22"/>
        </w:rPr>
        <w:t>for I had barely begun to explain the pain,</w:t>
      </w:r>
    </w:p>
    <w:p>
      <w:r>
        <w:rPr>
          <w:rFonts w:ascii="Arial" w:hAnsi="Arial" w:eastAsia="Arial"/>
          <w:b w:val="0"/>
          <w:sz w:val="22"/>
        </w:rPr>
        <w:t>and then you went away,</w:t>
      </w:r>
    </w:p>
    <w:p>
      <w:r>
        <w:rPr>
          <w:rFonts w:ascii="Arial" w:hAnsi="Arial" w:eastAsia="Arial"/>
          <w:b w:val="0"/>
          <w:sz w:val="22"/>
        </w:rPr>
        <w:t>and you never gave me another chance,</w:t>
      </w:r>
    </w:p>
    <w:p>
      <w:r>
        <w:rPr>
          <w:rFonts w:ascii="Arial" w:hAnsi="Arial" w:eastAsia="Arial"/>
          <w:b w:val="0"/>
          <w:sz w:val="22"/>
        </w:rPr>
        <w:t>and then you skipped out the door,</w:t>
      </w:r>
    </w:p>
    <w:p>
      <w:r>
        <w:rPr>
          <w:rFonts w:ascii="Arial" w:hAnsi="Arial" w:eastAsia="Arial"/>
          <w:b w:val="0"/>
          <w:sz w:val="22"/>
        </w:rPr>
        <w:t>you skipped out the door with a little dance,</w:t>
      </w:r>
    </w:p>
    <w:p>
      <w:r>
        <w:rPr>
          <w:rFonts w:ascii="Arial" w:hAnsi="Arial" w:eastAsia="Arial"/>
          <w:b w:val="0"/>
          <w:sz w:val="22"/>
        </w:rPr>
        <w:t>and as quick as lighting you were gone,</w:t>
      </w:r>
    </w:p>
    <w:p>
      <w:r>
        <w:rPr>
          <w:rFonts w:ascii="Arial" w:hAnsi="Arial" w:eastAsia="Arial"/>
          <w:b w:val="0"/>
          <w:sz w:val="22"/>
        </w:rPr>
        <w:t>gone so quickly after ravaging my heart,</w:t>
      </w:r>
    </w:p>
    <w:p>
      <w:r>
        <w:rPr>
          <w:rFonts w:ascii="Arial" w:hAnsi="Arial" w:eastAsia="Arial"/>
          <w:b w:val="0"/>
          <w:sz w:val="22"/>
        </w:rPr>
        <w:t>and I waved you goodbye,</w:t>
      </w:r>
    </w:p>
    <w:p>
      <w:r>
        <w:rPr>
          <w:rFonts w:ascii="Arial" w:hAnsi="Arial" w:eastAsia="Arial"/>
          <w:b w:val="0"/>
          <w:sz w:val="22"/>
        </w:rPr>
        <w:t>hoping that we could have another try,</w:t>
      </w:r>
    </w:p>
    <w:p>
      <w:r>
        <w:rPr>
          <w:rFonts w:ascii="Arial" w:hAnsi="Arial" w:eastAsia="Arial"/>
          <w:b w:val="0"/>
          <w:sz w:val="22"/>
        </w:rPr>
        <w:t>another try at romance but it was not to be,</w:t>
      </w:r>
    </w:p>
    <w:p>
      <w:r>
        <w:rPr>
          <w:rFonts w:ascii="Arial" w:hAnsi="Arial" w:eastAsia="Arial"/>
          <w:b w:val="0"/>
          <w:sz w:val="22"/>
        </w:rPr>
        <w:t>and our romance tragically, was a thing of the past.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