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Unity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togetherness,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listening and understanding,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understanding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supporting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educating as best as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encouraging,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great cause,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strive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unified,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what greater a thing can there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unity in individuality, and togetherness,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great struggle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great struggle it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we, we need to try hard for unity,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 many problems remain,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many problems remain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 conquer them all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listen and understand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can be unified by listening and understanding,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society can truly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listen and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lessons are there for all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if we, if we do not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do not understand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we repeat the same mistakes from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only continue to face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death and catastrophes than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