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Unhappy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was unhappy,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she played at being someone else,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she did not like herself,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said to her you are only kidding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you, you should look inside,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that she frowned and sighed,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that is the trouble,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people do not want to face themselves,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cannot help themselves,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will not take advice,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will not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cannot teach everyone,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you cannot teach everyone to be wise.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