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Undying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Undying,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never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would it be like,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would it be like to be an eternal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undying and never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are universes and galaxies,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planets never yet explored,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many more glorious suns, than just our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one that lights the Earth so beautifully,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majestically,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beautiful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 would it be beautiful,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would it be beautiful,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we were undying and never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would you do with an endless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would you do with endless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would you do with the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power to change so many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time and the power to make so many things better,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an incredible thing humanity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a power it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it would be to develop new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evolve into beings,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beings of much greater complexity,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would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would we develop telepathically,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would we be able to move things with our minds,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how great that would be!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