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Undecided</w:t>
      </w:r>
    </w:p>
    <w:p/>
    <w:p>
      <w:r>
        <w:rPr>
          <w:rFonts w:ascii="Arial" w:hAnsi="Arial" w:eastAsia="Arial"/>
          <w:b w:val="0"/>
          <w:sz w:val="22"/>
        </w:rPr>
        <w:t>Undecided about this road,</w:t>
      </w:r>
    </w:p>
    <w:p>
      <w:r>
        <w:rPr>
          <w:rFonts w:ascii="Arial" w:hAnsi="Arial" w:eastAsia="Arial"/>
          <w:b w:val="0"/>
          <w:sz w:val="22"/>
        </w:rPr>
        <w:t>my emotions overwhelm me,</w:t>
      </w:r>
    </w:p>
    <w:p>
      <w:r>
        <w:rPr>
          <w:rFonts w:ascii="Arial" w:hAnsi="Arial" w:eastAsia="Arial"/>
          <w:b w:val="0"/>
          <w:sz w:val="22"/>
        </w:rPr>
        <w:t>and they colour my heart,</w:t>
      </w:r>
    </w:p>
    <w:p>
      <w:r>
        <w:rPr>
          <w:rFonts w:ascii="Arial" w:hAnsi="Arial" w:eastAsia="Arial"/>
          <w:b w:val="0"/>
          <w:sz w:val="22"/>
        </w:rPr>
        <w:t>though I know I should go,</w:t>
      </w:r>
    </w:p>
    <w:p>
      <w:r>
        <w:rPr>
          <w:rFonts w:ascii="Arial" w:hAnsi="Arial" w:eastAsia="Arial"/>
          <w:b w:val="0"/>
          <w:sz w:val="22"/>
        </w:rPr>
        <w:t>undecided about this road,</w:t>
      </w:r>
    </w:p>
    <w:p>
      <w:r>
        <w:rPr>
          <w:rFonts w:ascii="Arial" w:hAnsi="Arial" w:eastAsia="Arial"/>
          <w:b w:val="0"/>
          <w:sz w:val="22"/>
        </w:rPr>
        <w:t>the quietness, the loneliness in which I will travel,</w:t>
      </w:r>
    </w:p>
    <w:p>
      <w:r>
        <w:rPr>
          <w:rFonts w:ascii="Arial" w:hAnsi="Arial" w:eastAsia="Arial"/>
          <w:b w:val="0"/>
          <w:sz w:val="22"/>
        </w:rPr>
        <w:t>what will it be like and feel like?</w:t>
      </w:r>
    </w:p>
    <w:p>
      <w:r>
        <w:rPr>
          <w:rFonts w:ascii="Arial" w:hAnsi="Arial" w:eastAsia="Arial"/>
          <w:b w:val="0"/>
          <w:sz w:val="22"/>
        </w:rPr>
        <w:t>I do not know for I am torn apart,</w:t>
      </w:r>
    </w:p>
    <w:p>
      <w:r>
        <w:rPr>
          <w:rFonts w:ascii="Arial" w:hAnsi="Arial" w:eastAsia="Arial"/>
          <w:b w:val="0"/>
          <w:sz w:val="22"/>
        </w:rPr>
        <w:t>by those I am leaving,</w:t>
      </w:r>
    </w:p>
    <w:p>
      <w:r>
        <w:rPr>
          <w:rFonts w:ascii="Arial" w:hAnsi="Arial" w:eastAsia="Arial"/>
          <w:b w:val="0"/>
          <w:sz w:val="22"/>
        </w:rPr>
        <w:t>and by the trepidation of places, I do not yet know,</w:t>
      </w:r>
    </w:p>
    <w:p>
      <w:r>
        <w:rPr>
          <w:rFonts w:ascii="Arial" w:hAnsi="Arial" w:eastAsia="Arial"/>
          <w:b w:val="0"/>
          <w:sz w:val="22"/>
        </w:rPr>
        <w:t>for my heart is broken, and though my mind is open,</w:t>
      </w:r>
    </w:p>
    <w:p>
      <w:r>
        <w:rPr>
          <w:rFonts w:ascii="Arial" w:hAnsi="Arial" w:eastAsia="Arial"/>
          <w:b w:val="0"/>
          <w:sz w:val="22"/>
        </w:rPr>
        <w:t>there is a darkness inside,</w:t>
      </w:r>
    </w:p>
    <w:p>
      <w:r>
        <w:rPr>
          <w:rFonts w:ascii="Arial" w:hAnsi="Arial" w:eastAsia="Arial"/>
          <w:b w:val="0"/>
          <w:sz w:val="22"/>
        </w:rPr>
        <w:t>and the time maybe is not right,</w:t>
      </w:r>
    </w:p>
    <w:p>
      <w:r>
        <w:rPr>
          <w:rFonts w:ascii="Arial" w:hAnsi="Arial" w:eastAsia="Arial"/>
          <w:b w:val="0"/>
          <w:sz w:val="22"/>
        </w:rPr>
        <w:t>and my mind is shattered by the loss of love,</w:t>
      </w:r>
    </w:p>
    <w:p>
      <w:r>
        <w:rPr>
          <w:rFonts w:ascii="Arial" w:hAnsi="Arial" w:eastAsia="Arial"/>
          <w:b w:val="0"/>
          <w:sz w:val="22"/>
        </w:rPr>
        <w:t>and I hope to eviscerate the pain,</w:t>
      </w:r>
    </w:p>
    <w:p>
      <w:r>
        <w:rPr>
          <w:rFonts w:ascii="Arial" w:hAnsi="Arial" w:eastAsia="Arial"/>
          <w:b w:val="0"/>
          <w:sz w:val="22"/>
        </w:rPr>
        <w:t>but how far, how far must I travel to feel happy again?</w:t>
      </w:r>
    </w:p>
    <w:p>
      <w:r>
        <w:rPr>
          <w:rFonts w:ascii="Arial" w:hAnsi="Arial" w:eastAsia="Arial"/>
          <w:b w:val="0"/>
          <w:sz w:val="22"/>
        </w:rPr>
        <w:t>I know not but with the kisses of loved ones,</w:t>
      </w:r>
    </w:p>
    <w:p>
      <w:r>
        <w:rPr>
          <w:rFonts w:ascii="Arial" w:hAnsi="Arial" w:eastAsia="Arial"/>
          <w:b w:val="0"/>
          <w:sz w:val="22"/>
        </w:rPr>
        <w:t>upon my cheeks,</w:t>
      </w:r>
    </w:p>
    <w:p>
      <w:r>
        <w:rPr>
          <w:rFonts w:ascii="Arial" w:hAnsi="Arial" w:eastAsia="Arial"/>
          <w:b w:val="0"/>
          <w:sz w:val="22"/>
        </w:rPr>
        <w:t>put one foot in front of the other my friend,</w:t>
      </w:r>
    </w:p>
    <w:p>
      <w:r>
        <w:rPr>
          <w:rFonts w:ascii="Arial" w:hAnsi="Arial" w:eastAsia="Arial"/>
          <w:b w:val="0"/>
          <w:sz w:val="22"/>
        </w:rPr>
        <w:t>and go into the sun,</w:t>
      </w:r>
    </w:p>
    <w:p>
      <w:r>
        <w:rPr>
          <w:rFonts w:ascii="Arial" w:hAnsi="Arial" w:eastAsia="Arial"/>
          <w:b w:val="0"/>
          <w:sz w:val="22"/>
        </w:rPr>
        <w:t>and the heat and the snow and the rain,</w:t>
      </w:r>
    </w:p>
    <w:p>
      <w:r>
        <w:rPr>
          <w:rFonts w:ascii="Arial" w:hAnsi="Arial" w:eastAsia="Arial"/>
          <w:b w:val="0"/>
          <w:sz w:val="22"/>
        </w:rPr>
        <w:t>and eviscerate the pain,</w:t>
      </w:r>
    </w:p>
    <w:p>
      <w:r>
        <w:rPr>
          <w:rFonts w:ascii="Arial" w:hAnsi="Arial" w:eastAsia="Arial"/>
          <w:b w:val="0"/>
          <w:sz w:val="22"/>
        </w:rPr>
        <w:t>eviscerate the pain and walk on,</w:t>
      </w:r>
    </w:p>
    <w:p>
      <w:r>
        <w:rPr>
          <w:rFonts w:ascii="Arial" w:hAnsi="Arial" w:eastAsia="Arial"/>
          <w:b w:val="0"/>
          <w:sz w:val="22"/>
        </w:rPr>
        <w:t>though my heart may be forever changed,</w:t>
      </w:r>
    </w:p>
    <w:p>
      <w:r>
        <w:rPr>
          <w:rFonts w:ascii="Arial" w:hAnsi="Arial" w:eastAsia="Arial"/>
          <w:b w:val="0"/>
          <w:sz w:val="22"/>
        </w:rPr>
        <w:t>yes, walk on,</w:t>
      </w:r>
    </w:p>
    <w:p>
      <w:r>
        <w:rPr>
          <w:rFonts w:ascii="Arial" w:hAnsi="Arial" w:eastAsia="Arial"/>
          <w:b w:val="0"/>
          <w:sz w:val="22"/>
        </w:rPr>
        <w:t>walk on and maybe I will somewhere in this world,</w:t>
      </w:r>
    </w:p>
    <w:p>
      <w:r>
        <w:rPr>
          <w:rFonts w:ascii="Arial" w:hAnsi="Arial" w:eastAsia="Arial"/>
          <w:b w:val="0"/>
          <w:sz w:val="22"/>
        </w:rPr>
        <w:t>somewhere in this world love again,</w:t>
      </w:r>
    </w:p>
    <w:p>
      <w:r>
        <w:rPr>
          <w:rFonts w:ascii="Arial" w:hAnsi="Arial" w:eastAsia="Arial"/>
          <w:b w:val="0"/>
          <w:sz w:val="22"/>
        </w:rPr>
        <w:t>love again.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