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Unanswered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Unanswered,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question of 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falls to the floor as you sit in front of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flames rise higher,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sit there enthralled,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you do I watch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flames reflected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where you are lost in that world of yours,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smile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do, you catch me looking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out of the corner of your eye,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lean forwards and kiss you and you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smile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smile like a million smiles in one that warm my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fill me up with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light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you do, you kiss me so tenderly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kisses that will linger upon my lips,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long after I have passed out into the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do not ask if you are happy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judging by the look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obvious that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are filled with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loathe to leave you to head out into the winter snows, that blow so cold around on such a dark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ask for one more kiss please,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one more kiss please I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 you oblige,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kiss me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cuddle you and hold you so close,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then say goodbye,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only for a short while,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I head out the door without a sigh,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carry you in my heart and in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vision of you by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that smile upon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bitter winter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bites at me and tries to freeze me to death,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sit happily beside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I, I walk through the winter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the shop to fetch several bottles of wine,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food it continues to cook in the oven,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carry the thought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snow it tries to chill me through and through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no, it will not have time, because in no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back home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kissing you and cuddling you by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whilst we drink glasses of wine,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my valentine,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my valentine,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you warm my heart even in the winter snows,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no cold can make me unhappy,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 in my heart and in my mind.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my valentine,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my darling valentine,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love you so,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love me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 you look, beside the fireside,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flames reflected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be home soon covered in snow I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do not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soon we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back together again,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drinking wine,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romancing by the fireside.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