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Unanimous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united in unanimity, we agreed to disagree,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left it at that and I quite agreed,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there is no easy way to say goodbye,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apart from with a bleeding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survive the devil, that is the loss of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tough you have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tough of mind you have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pull yourself out of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were united in unanimity,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things weren't working,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was you, not me who is to blame,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agreed to disagree,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left it at that and I quite agreed,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went our separate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the end of the day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not well suited,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had a different view,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the way that love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like perfection and that wasn't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liked routine, and that wasn’t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was a shame, and we clashed in so many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unfortunately, we were united in unanimity,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agreed to disagree,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left it at that and I quite agreed,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knew it really wasn't working,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told me it wasn’t in no uncertainty,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threw my clothes out of the window in shreds,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drove my car deliberately into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