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Typing slowly</w:t>
      </w:r>
    </w:p>
    <w:p/>
    <w:p>
      <w:r>
        <w:rPr>
          <w:rFonts w:ascii="Arial" w:hAnsi="Arial" w:eastAsia="Arial"/>
          <w:b w:val="0"/>
          <w:sz w:val="22"/>
        </w:rPr>
        <w:t>Typing slowly,</w:t>
      </w:r>
    </w:p>
    <w:p>
      <w:r>
        <w:rPr>
          <w:rFonts w:ascii="Arial" w:hAnsi="Arial" w:eastAsia="Arial"/>
          <w:b w:val="0"/>
          <w:sz w:val="22"/>
        </w:rPr>
        <w:t>typing fast,</w:t>
      </w:r>
    </w:p>
    <w:p>
      <w:r>
        <w:rPr>
          <w:rFonts w:ascii="Arial" w:hAnsi="Arial" w:eastAsia="Arial"/>
          <w:b w:val="0"/>
          <w:sz w:val="22"/>
        </w:rPr>
        <w:t>whenever inspiration does come to pass,</w:t>
      </w:r>
    </w:p>
    <w:p>
      <w:r>
        <w:rPr>
          <w:rFonts w:ascii="Arial" w:hAnsi="Arial" w:eastAsia="Arial"/>
          <w:b w:val="0"/>
          <w:sz w:val="22"/>
        </w:rPr>
        <w:t>and whenever the mood takes you,</w:t>
      </w:r>
    </w:p>
    <w:p>
      <w:r>
        <w:rPr>
          <w:rFonts w:ascii="Arial" w:hAnsi="Arial" w:eastAsia="Arial"/>
          <w:b w:val="0"/>
          <w:sz w:val="22"/>
        </w:rPr>
        <w:t>sometimes it happens slow,</w:t>
      </w:r>
    </w:p>
    <w:p>
      <w:r>
        <w:rPr>
          <w:rFonts w:ascii="Arial" w:hAnsi="Arial" w:eastAsia="Arial"/>
          <w:b w:val="0"/>
          <w:sz w:val="22"/>
        </w:rPr>
        <w:t>sometimes it happens fast,</w:t>
      </w:r>
    </w:p>
    <w:p>
      <w:r>
        <w:rPr>
          <w:rFonts w:ascii="Arial" w:hAnsi="Arial" w:eastAsia="Arial"/>
          <w:b w:val="0"/>
          <w:sz w:val="22"/>
        </w:rPr>
        <w:t>but inspiration and fascination,</w:t>
      </w:r>
    </w:p>
    <w:p>
      <w:r>
        <w:rPr>
          <w:rFonts w:ascii="Arial" w:hAnsi="Arial" w:eastAsia="Arial"/>
          <w:b w:val="0"/>
          <w:sz w:val="22"/>
        </w:rPr>
        <w:t>what a magic combination,</w:t>
      </w:r>
    </w:p>
    <w:p>
      <w:r>
        <w:rPr>
          <w:rFonts w:ascii="Arial" w:hAnsi="Arial" w:eastAsia="Arial"/>
          <w:b w:val="0"/>
          <w:sz w:val="22"/>
        </w:rPr>
        <w:t>and how great the feeling of creation is,</w:t>
      </w:r>
    </w:p>
    <w:p>
      <w:r>
        <w:rPr>
          <w:rFonts w:ascii="Arial" w:hAnsi="Arial" w:eastAsia="Arial"/>
          <w:b w:val="0"/>
          <w:sz w:val="22"/>
        </w:rPr>
        <w:t>upon the page where you leave your mark.</w:t>
      </w:r>
    </w:p>
    <w:p>
      <w:r>
        <w:rPr>
          <w:rFonts w:ascii="Arial" w:hAnsi="Arial" w:eastAsia="Arial"/>
          <w:b w:val="0"/>
          <w:sz w:val="22"/>
        </w:rPr>
        <w:t>Typing slowly, typing fast,</w:t>
      </w:r>
    </w:p>
    <w:p>
      <w:r>
        <w:rPr>
          <w:rFonts w:ascii="Arial" w:hAnsi="Arial" w:eastAsia="Arial"/>
          <w:b w:val="0"/>
          <w:sz w:val="22"/>
        </w:rPr>
        <w:t>choosing your words wisely,</w:t>
      </w:r>
    </w:p>
    <w:p>
      <w:r>
        <w:rPr>
          <w:rFonts w:ascii="Arial" w:hAnsi="Arial" w:eastAsia="Arial"/>
          <w:b w:val="0"/>
          <w:sz w:val="22"/>
        </w:rPr>
        <w:t>choosing words that so beautifully stir the heart,</w:t>
      </w:r>
    </w:p>
    <w:p>
      <w:r>
        <w:rPr>
          <w:rFonts w:ascii="Arial" w:hAnsi="Arial" w:eastAsia="Arial"/>
          <w:b w:val="0"/>
          <w:sz w:val="22"/>
        </w:rPr>
        <w:t>oh, what better a thing could there be,</w:t>
      </w:r>
    </w:p>
    <w:p>
      <w:r>
        <w:rPr>
          <w:rFonts w:ascii="Arial" w:hAnsi="Arial" w:eastAsia="Arial"/>
          <w:b w:val="0"/>
          <w:sz w:val="22"/>
        </w:rPr>
        <w:t>than creativity and emotion,</w:t>
      </w:r>
    </w:p>
    <w:p>
      <w:r>
        <w:rPr>
          <w:rFonts w:ascii="Arial" w:hAnsi="Arial" w:eastAsia="Arial"/>
          <w:b w:val="0"/>
          <w:sz w:val="22"/>
        </w:rPr>
        <w:t>that pours forth so gloriously from your mind,</w:t>
      </w:r>
    </w:p>
    <w:p>
      <w:r>
        <w:rPr>
          <w:rFonts w:ascii="Arial" w:hAnsi="Arial" w:eastAsia="Arial"/>
          <w:b w:val="0"/>
          <w:sz w:val="22"/>
        </w:rPr>
        <w:t>and from your heart, from your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