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Twilight seat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Sat in my twilight seat,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fire burning,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ever-darkening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 moon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sight,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 colours,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flames and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warm me 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owl it hoots,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still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peace returns,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rest my mind by the fireside,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burn the letters,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an unhappy love affair,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smile 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the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current time in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by love torn apart,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reflecting on what it means,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free finally,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of the fire of love gone wrong,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spirits,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riding ever higher,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do the embers from the fire,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a rejuvenating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rise, as if a phoenix from the flames,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arisen from the ashes of old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old desire.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