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Truth is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Truth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unfortunately, not omnipotent,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would the world be like if it was,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would we eventually get bored,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would we resort to trouble making once more?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 am not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truth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whatever you believe,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you believe in something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others will believe in it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if it is not based on facts,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based in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by charm, will you fool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others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believe,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you want to believe,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if your truth is based on delusions,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quickly you will be, seen through by others,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more often than, not shown the door,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if you wish to delude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truth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can delude yourself forevermore,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never be the wiser,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wisdom is not believing in delusions,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educate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read and listen to wisdom that can be proven,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will never be deluded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sure.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