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Travel light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Travel light and steady,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gentle as a cloud,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yourself carry no vanity, no ego,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with compassion, and understanding,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heart that is strong and proud,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you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will rise above life’s problems to get a better a view,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those ignorant few who do not understand,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your education,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your education,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you will prove yourself a better woman or man.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