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Traumatised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vaporised,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loneliness,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loneliness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vaporised,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dead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tears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tears just empty feelings and 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of heart and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from the torture,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psychological torture,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psychological torture that is hard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and dead and as empty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such pain and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painful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there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love in your heart, and terribly 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love vaporised,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empty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empty mind it is hard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loneliness,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loneliness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suicide of the heart and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despair when love has died.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