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Totally in love</w:t>
      </w:r>
    </w:p>
    <w:p/>
    <w:p>
      <w:r>
        <w:rPr>
          <w:rFonts w:ascii="Arial" w:hAnsi="Arial" w:eastAsia="Arial"/>
          <w:b w:val="0"/>
          <w:sz w:val="22"/>
        </w:rPr>
        <w:t>I am totally in love with you,</w:t>
      </w:r>
    </w:p>
    <w:p>
      <w:r>
        <w:rPr>
          <w:rFonts w:ascii="Arial" w:hAnsi="Arial" w:eastAsia="Arial"/>
          <w:b w:val="0"/>
          <w:sz w:val="22"/>
        </w:rPr>
        <w:t>totally head over heels,</w:t>
      </w:r>
    </w:p>
    <w:p>
      <w:r>
        <w:rPr>
          <w:rFonts w:ascii="Arial" w:hAnsi="Arial" w:eastAsia="Arial"/>
          <w:b w:val="0"/>
          <w:sz w:val="22"/>
        </w:rPr>
        <w:t>with a smile so wide,</w:t>
      </w:r>
    </w:p>
    <w:p>
      <w:r>
        <w:rPr>
          <w:rFonts w:ascii="Arial" w:hAnsi="Arial" w:eastAsia="Arial"/>
          <w:b w:val="0"/>
          <w:sz w:val="22"/>
        </w:rPr>
        <w:t>and with a heart so filled with love,</w:t>
      </w:r>
    </w:p>
    <w:p>
      <w:r>
        <w:rPr>
          <w:rFonts w:ascii="Arial" w:hAnsi="Arial" w:eastAsia="Arial"/>
          <w:b w:val="0"/>
          <w:sz w:val="22"/>
        </w:rPr>
        <w:t>and I am besotted by you,</w:t>
      </w:r>
    </w:p>
    <w:p>
      <w:r>
        <w:rPr>
          <w:rFonts w:ascii="Arial" w:hAnsi="Arial" w:eastAsia="Arial"/>
          <w:b w:val="0"/>
          <w:sz w:val="22"/>
        </w:rPr>
        <w:t>and you with me too,</w:t>
      </w:r>
    </w:p>
    <w:p>
      <w:r>
        <w:rPr>
          <w:rFonts w:ascii="Arial" w:hAnsi="Arial" w:eastAsia="Arial"/>
          <w:b w:val="0"/>
          <w:sz w:val="22"/>
        </w:rPr>
        <w:t>and we are sticky like glue,</w:t>
      </w:r>
    </w:p>
    <w:p>
      <w:r>
        <w:rPr>
          <w:rFonts w:ascii="Arial" w:hAnsi="Arial" w:eastAsia="Arial"/>
          <w:b w:val="0"/>
          <w:sz w:val="22"/>
        </w:rPr>
        <w:t>and never far apart,</w:t>
      </w:r>
    </w:p>
    <w:p>
      <w:r>
        <w:rPr>
          <w:rFonts w:ascii="Arial" w:hAnsi="Arial" w:eastAsia="Arial"/>
          <w:b w:val="0"/>
          <w:sz w:val="22"/>
        </w:rPr>
        <w:t>and happy wherever we go it is true,</w:t>
      </w:r>
    </w:p>
    <w:p>
      <w:r>
        <w:rPr>
          <w:rFonts w:ascii="Arial" w:hAnsi="Arial" w:eastAsia="Arial"/>
          <w:b w:val="0"/>
          <w:sz w:val="22"/>
        </w:rPr>
        <w:t>and wherever we go,</w:t>
      </w:r>
    </w:p>
    <w:p>
      <w:r>
        <w:rPr>
          <w:rFonts w:ascii="Arial" w:hAnsi="Arial" w:eastAsia="Arial"/>
          <w:b w:val="0"/>
          <w:sz w:val="22"/>
        </w:rPr>
        <w:t>and whatever we do,</w:t>
      </w:r>
    </w:p>
    <w:p>
      <w:r>
        <w:rPr>
          <w:rFonts w:ascii="Arial" w:hAnsi="Arial" w:eastAsia="Arial"/>
          <w:b w:val="0"/>
          <w:sz w:val="22"/>
        </w:rPr>
        <w:t>we are well suited me and you,</w:t>
      </w:r>
    </w:p>
    <w:p>
      <w:r>
        <w:rPr>
          <w:rFonts w:ascii="Arial" w:hAnsi="Arial" w:eastAsia="Arial"/>
          <w:b w:val="0"/>
          <w:sz w:val="22"/>
        </w:rPr>
        <w:t>and we enjoy similar things,</w:t>
      </w:r>
    </w:p>
    <w:p>
      <w:r>
        <w:rPr>
          <w:rFonts w:ascii="Arial" w:hAnsi="Arial" w:eastAsia="Arial"/>
          <w:b w:val="0"/>
          <w:sz w:val="22"/>
        </w:rPr>
        <w:t>but everything, everything that we take part in,</w:t>
      </w:r>
    </w:p>
    <w:p>
      <w:r>
        <w:rPr>
          <w:rFonts w:ascii="Arial" w:hAnsi="Arial" w:eastAsia="Arial"/>
          <w:b w:val="0"/>
          <w:sz w:val="22"/>
        </w:rPr>
        <w:t>and our understanding of each other is a great thing,</w:t>
      </w:r>
    </w:p>
    <w:p>
      <w:r>
        <w:rPr>
          <w:rFonts w:ascii="Arial" w:hAnsi="Arial" w:eastAsia="Arial"/>
          <w:b w:val="0"/>
          <w:sz w:val="22"/>
        </w:rPr>
        <w:t>because we know each other through and through,</w:t>
      </w:r>
    </w:p>
    <w:p>
      <w:r>
        <w:rPr>
          <w:rFonts w:ascii="Arial" w:hAnsi="Arial" w:eastAsia="Arial"/>
          <w:b w:val="0"/>
          <w:sz w:val="22"/>
        </w:rPr>
        <w:t>and it is like looking through a window,</w:t>
      </w:r>
    </w:p>
    <w:p>
      <w:r>
        <w:rPr>
          <w:rFonts w:ascii="Arial" w:hAnsi="Arial" w:eastAsia="Arial"/>
          <w:b w:val="0"/>
          <w:sz w:val="22"/>
        </w:rPr>
        <w:t>into each other’s souls,</w:t>
      </w:r>
    </w:p>
    <w:p>
      <w:r>
        <w:rPr>
          <w:rFonts w:ascii="Arial" w:hAnsi="Arial" w:eastAsia="Arial"/>
          <w:b w:val="0"/>
          <w:sz w:val="22"/>
        </w:rPr>
        <w:t>and we together are happy with this clarity,</w:t>
      </w:r>
    </w:p>
    <w:p>
      <w:r>
        <w:rPr>
          <w:rFonts w:ascii="Arial" w:hAnsi="Arial" w:eastAsia="Arial"/>
          <w:b w:val="0"/>
          <w:sz w:val="22"/>
        </w:rPr>
        <w:t>because there is total trust and honesty and love,</w:t>
      </w:r>
    </w:p>
    <w:p>
      <w:r>
        <w:rPr>
          <w:rFonts w:ascii="Arial" w:hAnsi="Arial" w:eastAsia="Arial"/>
          <w:b w:val="0"/>
          <w:sz w:val="22"/>
        </w:rPr>
        <w:t>and nothing hidden,</w:t>
      </w:r>
    </w:p>
    <w:p>
      <w:r>
        <w:rPr>
          <w:rFonts w:ascii="Arial" w:hAnsi="Arial" w:eastAsia="Arial"/>
          <w:b w:val="0"/>
          <w:sz w:val="22"/>
        </w:rPr>
        <w:t>and that is how it should be,</w:t>
      </w:r>
    </w:p>
    <w:p>
      <w:r>
        <w:rPr>
          <w:rFonts w:ascii="Arial" w:hAnsi="Arial" w:eastAsia="Arial"/>
          <w:b w:val="0"/>
          <w:sz w:val="22"/>
        </w:rPr>
        <w:t>and wherever we go,</w:t>
      </w:r>
    </w:p>
    <w:p>
      <w:r>
        <w:rPr>
          <w:rFonts w:ascii="Arial" w:hAnsi="Arial" w:eastAsia="Arial"/>
          <w:b w:val="0"/>
          <w:sz w:val="22"/>
        </w:rPr>
        <w:t>and whatever we do,</w:t>
      </w:r>
    </w:p>
    <w:p>
      <w:r>
        <w:rPr>
          <w:rFonts w:ascii="Arial" w:hAnsi="Arial" w:eastAsia="Arial"/>
          <w:b w:val="0"/>
          <w:sz w:val="22"/>
        </w:rPr>
        <w:t>we are in unison us two,</w:t>
      </w:r>
    </w:p>
    <w:p>
      <w:r>
        <w:rPr>
          <w:rFonts w:ascii="Arial" w:hAnsi="Arial" w:eastAsia="Arial"/>
          <w:b w:val="0"/>
          <w:sz w:val="22"/>
        </w:rPr>
        <w:t>and how great it is the love that we share,</w:t>
      </w:r>
    </w:p>
    <w:p>
      <w:r>
        <w:rPr>
          <w:rFonts w:ascii="Arial" w:hAnsi="Arial" w:eastAsia="Arial"/>
          <w:b w:val="0"/>
          <w:sz w:val="22"/>
        </w:rPr>
        <w:t>and how glorious and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