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Torquemada of the heart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Torquemada of the heart.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tortured and tortured.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teased and tormented.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I loved you from the start,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love is a funny thing,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and, in its complexities,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are wrapped up in the pleasure,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pain that relationships bring,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 want and the need and the lust,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such a play is made in such a sensual 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we are upon the stage,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such a relationship imparts,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it is equal to both of us and in our equality,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are both emotional beings,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physical too,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sexuality and sensuality,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how it inflames our passion,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heightens them with such explosions and sparks.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Torquemada of the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and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are of a gentleness in the imagination,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whips up such fervour in the love that we share,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nature,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there is a passion that lights up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that ravages our minds and our hearts.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Torquemada of the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are everything to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would never wish,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never wish to be alone without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 world with you in it is a better place,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a vision of you in my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this dream,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this wonder,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takes me to a higher plane,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wherefore thou art.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all the words in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could not describe such feelings,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we have our emotions,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write such things in the way that we act,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the magic of love,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 emotions,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 sensual arts,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how happy we 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how happy we 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their glorious dance.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