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Today</w:t>
      </w:r>
    </w:p>
    <w:p/>
    <w:p>
      <w:r>
        <w:rPr>
          <w:rFonts w:ascii="Arial" w:hAnsi="Arial" w:eastAsia="Arial"/>
          <w:b w:val="0"/>
          <w:sz w:val="22"/>
        </w:rPr>
        <w:t>Today,</w:t>
      </w:r>
    </w:p>
    <w:p>
      <w:r>
        <w:rPr>
          <w:rFonts w:ascii="Arial" w:hAnsi="Arial" w:eastAsia="Arial"/>
          <w:b w:val="0"/>
          <w:sz w:val="22"/>
        </w:rPr>
        <w:t>tomorrow,</w:t>
      </w:r>
    </w:p>
    <w:p>
      <w:r>
        <w:rPr>
          <w:rFonts w:ascii="Arial" w:hAnsi="Arial" w:eastAsia="Arial"/>
          <w:b w:val="0"/>
          <w:sz w:val="22"/>
        </w:rPr>
        <w:t>day and night,</w:t>
      </w:r>
    </w:p>
    <w:p>
      <w:r>
        <w:rPr>
          <w:rFonts w:ascii="Arial" w:hAnsi="Arial" w:eastAsia="Arial"/>
          <w:b w:val="0"/>
          <w:sz w:val="22"/>
        </w:rPr>
        <w:t>rain, snow, and sunlight,</w:t>
      </w:r>
    </w:p>
    <w:p>
      <w:r>
        <w:rPr>
          <w:rFonts w:ascii="Arial" w:hAnsi="Arial" w:eastAsia="Arial"/>
          <w:b w:val="0"/>
          <w:sz w:val="22"/>
        </w:rPr>
        <w:t>I love them all,</w:t>
      </w:r>
    </w:p>
    <w:p>
      <w:r>
        <w:rPr>
          <w:rFonts w:ascii="Arial" w:hAnsi="Arial" w:eastAsia="Arial"/>
          <w:b w:val="0"/>
          <w:sz w:val="22"/>
        </w:rPr>
        <w:t>I love the spring,</w:t>
      </w:r>
    </w:p>
    <w:p>
      <w:r>
        <w:rPr>
          <w:rFonts w:ascii="Arial" w:hAnsi="Arial" w:eastAsia="Arial"/>
          <w:b w:val="0"/>
          <w:sz w:val="22"/>
        </w:rPr>
        <w:t>the summer,</w:t>
      </w:r>
    </w:p>
    <w:p>
      <w:r>
        <w:rPr>
          <w:rFonts w:ascii="Arial" w:hAnsi="Arial" w:eastAsia="Arial"/>
          <w:b w:val="0"/>
          <w:sz w:val="22"/>
        </w:rPr>
        <w:t>the autumn,</w:t>
      </w:r>
    </w:p>
    <w:p>
      <w:r>
        <w:rPr>
          <w:rFonts w:ascii="Arial" w:hAnsi="Arial" w:eastAsia="Arial"/>
          <w:b w:val="0"/>
          <w:sz w:val="22"/>
        </w:rPr>
        <w:t>and the winter,</w:t>
      </w:r>
    </w:p>
    <w:p>
      <w:r>
        <w:rPr>
          <w:rFonts w:ascii="Arial" w:hAnsi="Arial" w:eastAsia="Arial"/>
          <w:b w:val="0"/>
          <w:sz w:val="22"/>
        </w:rPr>
        <w:t>for they are all beautiful,</w:t>
      </w:r>
    </w:p>
    <w:p>
      <w:r>
        <w:rPr>
          <w:rFonts w:ascii="Arial" w:hAnsi="Arial" w:eastAsia="Arial"/>
          <w:b w:val="0"/>
          <w:sz w:val="22"/>
        </w:rPr>
        <w:t>and time,</w:t>
      </w:r>
    </w:p>
    <w:p>
      <w:r>
        <w:rPr>
          <w:rFonts w:ascii="Arial" w:hAnsi="Arial" w:eastAsia="Arial"/>
          <w:b w:val="0"/>
          <w:sz w:val="22"/>
        </w:rPr>
        <w:t>I make the time to appreciate them all,</w:t>
      </w:r>
    </w:p>
    <w:p>
      <w:r>
        <w:rPr>
          <w:rFonts w:ascii="Arial" w:hAnsi="Arial" w:eastAsia="Arial"/>
          <w:b w:val="0"/>
          <w:sz w:val="22"/>
        </w:rPr>
        <w:t>and I love nature,</w:t>
      </w:r>
    </w:p>
    <w:p>
      <w:r>
        <w:rPr>
          <w:rFonts w:ascii="Arial" w:hAnsi="Arial" w:eastAsia="Arial"/>
          <w:b w:val="0"/>
          <w:sz w:val="22"/>
        </w:rPr>
        <w:t>and the power of the rain that falls from the clouds,</w:t>
      </w:r>
    </w:p>
    <w:p>
      <w:r>
        <w:rPr>
          <w:rFonts w:ascii="Arial" w:hAnsi="Arial" w:eastAsia="Arial"/>
          <w:b w:val="0"/>
          <w:sz w:val="22"/>
        </w:rPr>
        <w:t>and the lightning and the thunder,</w:t>
      </w:r>
    </w:p>
    <w:p>
      <w:r>
        <w:rPr>
          <w:rFonts w:ascii="Arial" w:hAnsi="Arial" w:eastAsia="Arial"/>
          <w:b w:val="0"/>
          <w:sz w:val="22"/>
        </w:rPr>
        <w:t>and the glorious sun that makes me wonder,</w:t>
      </w:r>
    </w:p>
    <w:p>
      <w:r>
        <w:rPr>
          <w:rFonts w:ascii="Arial" w:hAnsi="Arial" w:eastAsia="Arial"/>
          <w:b w:val="0"/>
          <w:sz w:val="22"/>
        </w:rPr>
        <w:t>what life would be like without any sun at all,</w:t>
      </w:r>
    </w:p>
    <w:p>
      <w:r>
        <w:rPr>
          <w:rFonts w:ascii="Arial" w:hAnsi="Arial" w:eastAsia="Arial"/>
          <w:b w:val="0"/>
          <w:sz w:val="22"/>
        </w:rPr>
        <w:t>and I do not let time be my master,</w:t>
      </w:r>
    </w:p>
    <w:p>
      <w:r>
        <w:rPr>
          <w:rFonts w:ascii="Arial" w:hAnsi="Arial" w:eastAsia="Arial"/>
          <w:b w:val="0"/>
          <w:sz w:val="22"/>
        </w:rPr>
        <w:t>because if you worry about time,</w:t>
      </w:r>
    </w:p>
    <w:p>
      <w:r>
        <w:rPr>
          <w:rFonts w:ascii="Arial" w:hAnsi="Arial" w:eastAsia="Arial"/>
          <w:b w:val="0"/>
          <w:sz w:val="22"/>
        </w:rPr>
        <w:t>you have less of it,</w:t>
      </w:r>
    </w:p>
    <w:p>
      <w:r>
        <w:rPr>
          <w:rFonts w:ascii="Arial" w:hAnsi="Arial" w:eastAsia="Arial"/>
          <w:b w:val="0"/>
          <w:sz w:val="22"/>
        </w:rPr>
        <w:t>and that is no good at all,</w:t>
      </w:r>
    </w:p>
    <w:p>
      <w:r>
        <w:rPr>
          <w:rFonts w:ascii="Arial" w:hAnsi="Arial" w:eastAsia="Arial"/>
          <w:b w:val="0"/>
          <w:sz w:val="22"/>
        </w:rPr>
        <w:t>and life is much poorer because of lack of time,</w:t>
      </w:r>
    </w:p>
    <w:p>
      <w:r>
        <w:rPr>
          <w:rFonts w:ascii="Arial" w:hAnsi="Arial" w:eastAsia="Arial"/>
          <w:b w:val="0"/>
          <w:sz w:val="22"/>
        </w:rPr>
        <w:t>and because of time that we waste on pointless things,</w:t>
      </w:r>
    </w:p>
    <w:p>
      <w:r>
        <w:rPr>
          <w:rFonts w:ascii="Arial" w:hAnsi="Arial" w:eastAsia="Arial"/>
          <w:b w:val="0"/>
          <w:sz w:val="22"/>
        </w:rPr>
        <w:t>things that rarely have any meaning of any value at all,</w:t>
      </w:r>
    </w:p>
    <w:p>
      <w:r>
        <w:rPr>
          <w:rFonts w:ascii="Arial" w:hAnsi="Arial" w:eastAsia="Arial"/>
          <w:b w:val="0"/>
          <w:sz w:val="22"/>
        </w:rPr>
        <w:t>and I make the most of today,</w:t>
      </w:r>
    </w:p>
    <w:p>
      <w:r>
        <w:rPr>
          <w:rFonts w:ascii="Arial" w:hAnsi="Arial" w:eastAsia="Arial"/>
          <w:b w:val="0"/>
          <w:sz w:val="22"/>
        </w:rPr>
        <w:t>because tomorrow,</w:t>
      </w:r>
    </w:p>
    <w:p>
      <w:r>
        <w:rPr>
          <w:rFonts w:ascii="Arial" w:hAnsi="Arial" w:eastAsia="Arial"/>
          <w:b w:val="0"/>
          <w:sz w:val="22"/>
        </w:rPr>
        <w:t>because tomorrow will be here faster than you know.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