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To the one that I love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To someone I love, to someone I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here waiting for you to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the dinner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a bottle of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the music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the empty glasses on the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the candles lit,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your favourite songs,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soon to be coming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sat looking at a picture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smell of the cooking rises high and fills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see you in the picture with your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tousled 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must have been ten years ago now that photograph,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not changed a bit,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you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 you look then and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am alone, I often visit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smell of the cooking so fragrant in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wait for you to come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the best thing to ever have happened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am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 forward to your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 forward to your charms,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day is long and wearying,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to me are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light up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put a smile on my face when you come home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glorious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embrace me in your arms and hold me close,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give me a tender 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as I sit in the candlelit,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cooking dinner,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hope you come home quick,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hope you come home quick,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missed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missed you much more than just a little bit,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cannot wait for you to come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cannot wait for you to walk through that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wait for you to throw your arms around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you to kiss me once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to kiss me once 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