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 the girl that I never knew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girl that I never knew,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wondered you.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wonder of what you would have become,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had you had the chance to grow.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girl that I never knew,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fate has taken away my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curse the day that death did come to play,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 life cut short renders the mind of such a mood,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it twists you up in such devastation and destruction,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instils such pain in your solitude,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it breaks the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hearts of many who it holds in its sway,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upon the world, it inflicts such viciousness,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comes in so many unexpected ways.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to the girl that I never knew,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think of you often for I would have been your father,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would have been your father,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every day with a tear in my eye,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will remember you; I will remember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