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To the ends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To the ends, to the ends of the Earth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the ends of the Earth my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is nothing here for us but an abysmal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society is on its knees,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amongst the hurricanes and the tornados of stupidities,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idiocy of many who are stuck in their 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cannot clearly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for us there is no reason to be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reason at all, for this civilisation,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society is doomed to fall,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let us go, let us go the 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us go to the ends of the Earth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the ends of the Earth my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begin,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here there is only misery and suffering,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no thing no thing that we should have to endure,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should not have to endure a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the sensibilities of our educated minds,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let us go the ends, to the ends of the Earth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the ends of the Earth my friends, and begin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not put up with the stupidities and the idiocies,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stupidities and the idiocies here in this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designed only I am sure to bring us an early death,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is not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let us go to the ends, to the ends of the Earth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the ends of the Earth my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begin a new life and let us begin life again.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