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To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To you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though I do not know your name,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brought me into this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just the same,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here is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here is to you I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say, as I am surrounded by friends,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all have smiles on our faces,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lucky we are to be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of the game of chance that life plays,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life plays.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I raise a glass of wine to you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raise a glass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though I do not know your name,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though I do not know your name but thank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thank you just the same,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without you I may never have been,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life may never have existed,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thank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your care and for your compassion,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thank you for all you did for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my life is blessed,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grateful,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truly grateful,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always I will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the Doctors and the Nurses,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into this world delivered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