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Tired of this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Tired of this instability,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this uncivility,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thinking what should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the world and its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rape,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of knife crime and gun crime, torture, and murder,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so many needless deaths in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it is what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my heart being continually ripped apart.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tired of the moods of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quickly turn to lightning and thunder,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tired, when will it end,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world has been so ravaged and plundered,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this, tired of the world’s selfishness,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there is so much to give,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people talking and achieving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people crying,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also tired of people dying from famine,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drought, and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never truly seems to help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tired of our feelings meaning so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protest often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we never seem to get anywhere, and no one truly listens,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far more complicated than it should be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yet, because of it we are so ground down and worn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it should not be like this, it should not be like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will it take to restore the magic,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life of the human race is so often tragic,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should not be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seemingly we are born to just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we could live life more simply,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could be happy, and there would be far less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well, that would be a life well lived,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tried, and we all mostly have tried,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because of far too much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far too much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lack of common sense and logic,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on the Earth, it is what it is.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