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Tired of the night, tired of the day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Tired of the night, tired of the day,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 sleep to dream, I sleep to ease,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 sleep to ease the cares of the world away,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but, only for a little while,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to the nights dismay.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Tired of the night, tired of the day,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yet the day, happily, afresh it does come,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it does come again in the morning, and it rejuvenates me,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in such a splendid way, for light,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light through the windows casts itself upon me,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in such a subtle,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in such a gentle way,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it beguiles me, and I walk in its glory,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with its magnificence,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my mind is set anew,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to fight the battles of the day.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Tired of the night, tired of the day,  but still at night,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 stare at the stars in admiration,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with so many wonders of the world to see,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unfortunately, unfortunately,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there are not enough hours in the day.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