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Time of your life</w:t>
      </w:r>
    </w:p>
    <w:p/>
    <w:p>
      <w:r>
        <w:rPr>
          <w:rFonts w:ascii="Arial" w:hAnsi="Arial" w:eastAsia="Arial"/>
          <w:b w:val="0"/>
          <w:sz w:val="22"/>
        </w:rPr>
        <w:t>You are having the time of your life,</w:t>
      </w:r>
    </w:p>
    <w:p>
      <w:r>
        <w:rPr>
          <w:rFonts w:ascii="Arial" w:hAnsi="Arial" w:eastAsia="Arial"/>
          <w:b w:val="0"/>
          <w:sz w:val="22"/>
        </w:rPr>
        <w:t>without a husband,</w:t>
      </w:r>
    </w:p>
    <w:p>
      <w:r>
        <w:rPr>
          <w:rFonts w:ascii="Arial" w:hAnsi="Arial" w:eastAsia="Arial"/>
          <w:b w:val="0"/>
          <w:sz w:val="22"/>
        </w:rPr>
        <w:t>without a wife,</w:t>
      </w:r>
    </w:p>
    <w:p>
      <w:r>
        <w:rPr>
          <w:rFonts w:ascii="Arial" w:hAnsi="Arial" w:eastAsia="Arial"/>
          <w:b w:val="0"/>
          <w:sz w:val="22"/>
        </w:rPr>
        <w:t>yes, you are having the time of your life,</w:t>
      </w:r>
    </w:p>
    <w:p>
      <w:r>
        <w:rPr>
          <w:rFonts w:ascii="Arial" w:hAnsi="Arial" w:eastAsia="Arial"/>
          <w:b w:val="0"/>
          <w:sz w:val="22"/>
        </w:rPr>
        <w:t>and you are free of everything,</w:t>
      </w:r>
    </w:p>
    <w:p>
      <w:r>
        <w:rPr>
          <w:rFonts w:ascii="Arial" w:hAnsi="Arial" w:eastAsia="Arial"/>
          <w:b w:val="0"/>
          <w:sz w:val="22"/>
        </w:rPr>
        <w:t>and you are captured by inspiration and imagination,</w:t>
      </w:r>
    </w:p>
    <w:p>
      <w:r>
        <w:rPr>
          <w:rFonts w:ascii="Arial" w:hAnsi="Arial" w:eastAsia="Arial"/>
          <w:b w:val="0"/>
          <w:sz w:val="22"/>
        </w:rPr>
        <w:t>and in its delights,</w:t>
      </w:r>
    </w:p>
    <w:p>
      <w:r>
        <w:rPr>
          <w:rFonts w:ascii="Arial" w:hAnsi="Arial" w:eastAsia="Arial"/>
          <w:b w:val="0"/>
          <w:sz w:val="22"/>
        </w:rPr>
        <w:t>and you are truly enjoying everything,</w:t>
      </w:r>
    </w:p>
    <w:p>
      <w:r>
        <w:rPr>
          <w:rFonts w:ascii="Arial" w:hAnsi="Arial" w:eastAsia="Arial"/>
          <w:b w:val="0"/>
          <w:sz w:val="22"/>
        </w:rPr>
        <w:t>and there is nothing wrong,</w:t>
      </w:r>
    </w:p>
    <w:p>
      <w:r>
        <w:rPr>
          <w:rFonts w:ascii="Arial" w:hAnsi="Arial" w:eastAsia="Arial"/>
          <w:b w:val="0"/>
          <w:sz w:val="22"/>
        </w:rPr>
        <w:t>and there is only right,</w:t>
      </w:r>
    </w:p>
    <w:p>
      <w:r>
        <w:rPr>
          <w:rFonts w:ascii="Arial" w:hAnsi="Arial" w:eastAsia="Arial"/>
          <w:b w:val="0"/>
          <w:sz w:val="22"/>
        </w:rPr>
        <w:t>and what a wonder it is my friend to see you happy again,</w:t>
      </w:r>
    </w:p>
    <w:p>
      <w:r>
        <w:rPr>
          <w:rFonts w:ascii="Arial" w:hAnsi="Arial" w:eastAsia="Arial"/>
          <w:b w:val="0"/>
          <w:sz w:val="22"/>
        </w:rPr>
        <w:t>to see you have that magic,</w:t>
      </w:r>
    </w:p>
    <w:p>
      <w:r>
        <w:rPr>
          <w:rFonts w:ascii="Arial" w:hAnsi="Arial" w:eastAsia="Arial"/>
          <w:b w:val="0"/>
          <w:sz w:val="22"/>
        </w:rPr>
        <w:t>that joy back in your life,</w:t>
      </w:r>
    </w:p>
    <w:p>
      <w:r>
        <w:rPr>
          <w:rFonts w:ascii="Arial" w:hAnsi="Arial" w:eastAsia="Arial"/>
          <w:b w:val="0"/>
          <w:sz w:val="22"/>
        </w:rPr>
        <w:t>and there is no day these days,</w:t>
      </w:r>
    </w:p>
    <w:p>
      <w:r>
        <w:rPr>
          <w:rFonts w:ascii="Arial" w:hAnsi="Arial" w:eastAsia="Arial"/>
          <w:b w:val="0"/>
          <w:sz w:val="22"/>
        </w:rPr>
        <w:t>that you do not have a smile on your face,</w:t>
      </w:r>
    </w:p>
    <w:p>
      <w:r>
        <w:rPr>
          <w:rFonts w:ascii="Arial" w:hAnsi="Arial" w:eastAsia="Arial"/>
          <w:b w:val="0"/>
          <w:sz w:val="22"/>
        </w:rPr>
        <w:t>and how happy I am my friend,</w:t>
      </w:r>
    </w:p>
    <w:p>
      <w:r>
        <w:rPr>
          <w:rFonts w:ascii="Arial" w:hAnsi="Arial" w:eastAsia="Arial"/>
          <w:b w:val="0"/>
          <w:sz w:val="22"/>
        </w:rPr>
        <w:t>that I have found you looking so well,</w:t>
      </w:r>
    </w:p>
    <w:p>
      <w:r>
        <w:rPr>
          <w:rFonts w:ascii="Arial" w:hAnsi="Arial" w:eastAsia="Arial"/>
          <w:b w:val="0"/>
          <w:sz w:val="22"/>
        </w:rPr>
        <w:t>and revelling in the light,</w:t>
      </w:r>
    </w:p>
    <w:p>
      <w:r>
        <w:rPr>
          <w:rFonts w:ascii="Arial" w:hAnsi="Arial" w:eastAsia="Arial"/>
          <w:b w:val="0"/>
          <w:sz w:val="22"/>
        </w:rPr>
        <w:t>the light of a happy life,</w:t>
      </w:r>
    </w:p>
    <w:p>
      <w:r>
        <w:rPr>
          <w:rFonts w:ascii="Arial" w:hAnsi="Arial" w:eastAsia="Arial"/>
          <w:b w:val="0"/>
          <w:sz w:val="22"/>
        </w:rPr>
        <w:t>a truly happy life,</w:t>
      </w:r>
    </w:p>
    <w:p>
      <w:r>
        <w:rPr>
          <w:rFonts w:ascii="Arial" w:hAnsi="Arial" w:eastAsia="Arial"/>
          <w:b w:val="0"/>
          <w:sz w:val="22"/>
        </w:rPr>
        <w:t>where you do what you please,</w:t>
      </w:r>
    </w:p>
    <w:p>
      <w:r>
        <w:rPr>
          <w:rFonts w:ascii="Arial" w:hAnsi="Arial" w:eastAsia="Arial"/>
          <w:b w:val="0"/>
          <w:sz w:val="22"/>
        </w:rPr>
        <w:t>and you damn every piece of negativity,</w:t>
      </w:r>
    </w:p>
    <w:p>
      <w:r>
        <w:rPr>
          <w:rFonts w:ascii="Arial" w:hAnsi="Arial" w:eastAsia="Arial"/>
          <w:b w:val="0"/>
          <w:sz w:val="22"/>
        </w:rPr>
        <w:t>and nothing gets you down,</w:t>
      </w:r>
    </w:p>
    <w:p>
      <w:r>
        <w:rPr>
          <w:rFonts w:ascii="Arial" w:hAnsi="Arial" w:eastAsia="Arial"/>
          <w:b w:val="0"/>
          <w:sz w:val="22"/>
        </w:rPr>
        <w:t>yes, oh, how happy I am,</w:t>
      </w:r>
    </w:p>
    <w:p>
      <w:r>
        <w:rPr>
          <w:rFonts w:ascii="Arial" w:hAnsi="Arial" w:eastAsia="Arial"/>
          <w:b w:val="0"/>
          <w:sz w:val="22"/>
        </w:rPr>
        <w:t>to see you having the time of your life,</w:t>
      </w:r>
    </w:p>
    <w:p>
      <w:r>
        <w:rPr>
          <w:rFonts w:ascii="Arial" w:hAnsi="Arial" w:eastAsia="Arial"/>
          <w:b w:val="0"/>
          <w:sz w:val="22"/>
        </w:rPr>
        <w:t>to see you with a smile,</w:t>
      </w:r>
    </w:p>
    <w:p>
      <w:r>
        <w:rPr>
          <w:rFonts w:ascii="Arial" w:hAnsi="Arial" w:eastAsia="Arial"/>
          <w:b w:val="0"/>
          <w:sz w:val="22"/>
        </w:rPr>
        <w:t>which is much better than the previous miseries,</w:t>
      </w:r>
    </w:p>
    <w:p>
      <w:r>
        <w:rPr>
          <w:rFonts w:ascii="Arial" w:hAnsi="Arial" w:eastAsia="Arial"/>
          <w:b w:val="0"/>
          <w:sz w:val="22"/>
        </w:rPr>
        <w:t>and seeing you sad of face.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