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Time for a drink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Time for a drink,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time to think,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time to contemplate,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time to cogitate,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 time to ruminate,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over the day’s events,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we sit in the evening,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a bar by the river,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where people swim and disappear,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drunken cheers,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where they revel in 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where they revel in 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river,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gently flows by me as I sit,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ponder my thoughts,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wander through them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think it seems,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the day is a blur sometimes,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does not feel like I exist,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or that I have existed,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day it has passed by far too quickly,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far too many sighs,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here I am at the end of the 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a weary heart,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a beer in hand relaxing,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waiting for the glorious stars in the heavens,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to rejuvenate my weary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my weary heart.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