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Time</w:t>
      </w:r>
    </w:p>
    <w:p/>
    <w:p>
      <w:r>
        <w:rPr>
          <w:rFonts w:ascii="Arial" w:hAnsi="Arial" w:eastAsia="Arial"/>
          <w:b w:val="0"/>
          <w:sz w:val="22"/>
        </w:rPr>
        <w:t>City skyline lights tall and bright,</w:t>
      </w:r>
    </w:p>
    <w:p>
      <w:r>
        <w:rPr>
          <w:rFonts w:ascii="Arial" w:hAnsi="Arial" w:eastAsia="Arial"/>
          <w:b w:val="0"/>
          <w:sz w:val="22"/>
        </w:rPr>
        <w:t>city skyscrapers under the moon and the stars,</w:t>
      </w:r>
    </w:p>
    <w:p>
      <w:r>
        <w:rPr>
          <w:rFonts w:ascii="Arial" w:hAnsi="Arial" w:eastAsia="Arial"/>
          <w:b w:val="0"/>
          <w:sz w:val="22"/>
        </w:rPr>
        <w:t>where the nocturnal people live and work,</w:t>
      </w:r>
    </w:p>
    <w:p>
      <w:r>
        <w:rPr>
          <w:rFonts w:ascii="Arial" w:hAnsi="Arial" w:eastAsia="Arial"/>
          <w:b w:val="0"/>
          <w:sz w:val="22"/>
        </w:rPr>
        <w:t>through the night,</w:t>
      </w:r>
    </w:p>
    <w:p>
      <w:r>
        <w:rPr>
          <w:rFonts w:ascii="Arial" w:hAnsi="Arial" w:eastAsia="Arial"/>
          <w:b w:val="0"/>
          <w:sz w:val="22"/>
        </w:rPr>
        <w:t>sat behind their desks,</w:t>
      </w:r>
    </w:p>
    <w:p>
      <w:r>
        <w:rPr>
          <w:rFonts w:ascii="Arial" w:hAnsi="Arial" w:eastAsia="Arial"/>
          <w:b w:val="0"/>
          <w:sz w:val="22"/>
        </w:rPr>
        <w:t>with copious amounts of coffee,</w:t>
      </w:r>
    </w:p>
    <w:p>
      <w:r>
        <w:rPr>
          <w:rFonts w:ascii="Arial" w:hAnsi="Arial" w:eastAsia="Arial"/>
          <w:b w:val="0"/>
          <w:sz w:val="22"/>
        </w:rPr>
        <w:t>to keep their eyes awake,</w:t>
      </w:r>
    </w:p>
    <w:p>
      <w:r>
        <w:rPr>
          <w:rFonts w:ascii="Arial" w:hAnsi="Arial" w:eastAsia="Arial"/>
          <w:b w:val="0"/>
          <w:sz w:val="22"/>
        </w:rPr>
        <w:t>and for far too long they stare at the screens,</w:t>
      </w:r>
    </w:p>
    <w:p>
      <w:r>
        <w:rPr>
          <w:rFonts w:ascii="Arial" w:hAnsi="Arial" w:eastAsia="Arial"/>
          <w:b w:val="0"/>
          <w:sz w:val="22"/>
        </w:rPr>
        <w:t>and their computers burn their retinas,</w:t>
      </w:r>
    </w:p>
    <w:p>
      <w:r>
        <w:rPr>
          <w:rFonts w:ascii="Arial" w:hAnsi="Arial" w:eastAsia="Arial"/>
          <w:b w:val="0"/>
          <w:sz w:val="22"/>
        </w:rPr>
        <w:t>and their minds,</w:t>
      </w:r>
    </w:p>
    <w:p>
      <w:r>
        <w:rPr>
          <w:rFonts w:ascii="Arial" w:hAnsi="Arial" w:eastAsia="Arial"/>
          <w:b w:val="0"/>
          <w:sz w:val="22"/>
        </w:rPr>
        <w:t>but it is not for me,</w:t>
      </w:r>
    </w:p>
    <w:p>
      <w:r>
        <w:rPr>
          <w:rFonts w:ascii="Arial" w:hAnsi="Arial" w:eastAsia="Arial"/>
          <w:b w:val="0"/>
          <w:sz w:val="22"/>
        </w:rPr>
        <w:t>and I am asleep in the office,</w:t>
      </w:r>
    </w:p>
    <w:p>
      <w:r>
        <w:rPr>
          <w:rFonts w:ascii="Arial" w:hAnsi="Arial" w:eastAsia="Arial"/>
          <w:b w:val="0"/>
          <w:sz w:val="22"/>
        </w:rPr>
        <w:t>in the office of my mind.</w:t>
      </w:r>
    </w:p>
    <w:p>
      <w:r>
        <w:rPr>
          <w:rFonts w:ascii="Arial" w:hAnsi="Arial" w:eastAsia="Arial"/>
          <w:b w:val="0"/>
          <w:sz w:val="22"/>
        </w:rPr>
        <w:t>and I dream, I dream of things to be,</w:t>
      </w:r>
    </w:p>
    <w:p>
      <w:r>
        <w:rPr>
          <w:rFonts w:ascii="Arial" w:hAnsi="Arial" w:eastAsia="Arial"/>
          <w:b w:val="0"/>
          <w:sz w:val="22"/>
        </w:rPr>
        <w:t>yes, and I have visions of the future,</w:t>
      </w:r>
    </w:p>
    <w:p>
      <w:r>
        <w:rPr>
          <w:rFonts w:ascii="Arial" w:hAnsi="Arial" w:eastAsia="Arial"/>
          <w:b w:val="0"/>
          <w:sz w:val="22"/>
        </w:rPr>
        <w:t>and the stories that I create,</w:t>
      </w:r>
    </w:p>
    <w:p>
      <w:r>
        <w:rPr>
          <w:rFonts w:ascii="Arial" w:hAnsi="Arial" w:eastAsia="Arial"/>
          <w:b w:val="0"/>
          <w:sz w:val="22"/>
        </w:rPr>
        <w:t>I hope to remember them,</w:t>
      </w:r>
    </w:p>
    <w:p>
      <w:r>
        <w:rPr>
          <w:rFonts w:ascii="Arial" w:hAnsi="Arial" w:eastAsia="Arial"/>
          <w:b w:val="0"/>
          <w:sz w:val="22"/>
        </w:rPr>
        <w:t>and for them to become reality,</w:t>
      </w:r>
    </w:p>
    <w:p>
      <w:r>
        <w:rPr>
          <w:rFonts w:ascii="Arial" w:hAnsi="Arial" w:eastAsia="Arial"/>
          <w:b w:val="0"/>
          <w:sz w:val="22"/>
        </w:rPr>
        <w:t>but there is as much chance of that,</w:t>
      </w:r>
    </w:p>
    <w:p>
      <w:r>
        <w:rPr>
          <w:rFonts w:ascii="Arial" w:hAnsi="Arial" w:eastAsia="Arial"/>
          <w:b w:val="0"/>
          <w:sz w:val="22"/>
        </w:rPr>
        <w:t>as monkeys typing the works of Shakespeare,</w:t>
      </w:r>
    </w:p>
    <w:p>
      <w:r>
        <w:rPr>
          <w:rFonts w:ascii="Arial" w:hAnsi="Arial" w:eastAsia="Arial"/>
          <w:b w:val="0"/>
          <w:sz w:val="22"/>
        </w:rPr>
        <w:t>and when I awake,</w:t>
      </w:r>
    </w:p>
    <w:p>
      <w:r>
        <w:rPr>
          <w:rFonts w:ascii="Arial" w:hAnsi="Arial" w:eastAsia="Arial"/>
          <w:b w:val="0"/>
          <w:sz w:val="22"/>
        </w:rPr>
        <w:t>as much chance of them handing them to me.</w:t>
      </w:r>
    </w:p>
    <w:p>
      <w:r>
        <w:rPr>
          <w:rFonts w:ascii="Arial" w:hAnsi="Arial" w:eastAsia="Arial"/>
          <w:b w:val="0"/>
          <w:sz w:val="22"/>
        </w:rPr>
        <w:t>For I dream to live, and I live to dream,</w:t>
      </w:r>
    </w:p>
    <w:p>
      <w:r>
        <w:rPr>
          <w:rFonts w:ascii="Arial" w:hAnsi="Arial" w:eastAsia="Arial"/>
          <w:b w:val="0"/>
          <w:sz w:val="22"/>
        </w:rPr>
        <w:t>for time it slips away,</w:t>
      </w:r>
    </w:p>
    <w:p>
      <w:r>
        <w:rPr>
          <w:rFonts w:ascii="Arial" w:hAnsi="Arial" w:eastAsia="Arial"/>
          <w:b w:val="0"/>
          <w:sz w:val="22"/>
        </w:rPr>
        <w:t>as grains of sand in the palm of one's hand,</w:t>
      </w:r>
    </w:p>
    <w:p>
      <w:r>
        <w:rPr>
          <w:rFonts w:ascii="Arial" w:hAnsi="Arial" w:eastAsia="Arial"/>
          <w:b w:val="0"/>
          <w:sz w:val="22"/>
        </w:rPr>
        <w:t>but we seize what we can,</w:t>
      </w:r>
    </w:p>
    <w:p>
      <w:r>
        <w:rPr>
          <w:rFonts w:ascii="Arial" w:hAnsi="Arial" w:eastAsia="Arial"/>
          <w:b w:val="0"/>
          <w:sz w:val="22"/>
        </w:rPr>
        <w:t>and time it shapes us,</w:t>
      </w:r>
    </w:p>
    <w:p>
      <w:r>
        <w:rPr>
          <w:rFonts w:ascii="Arial" w:hAnsi="Arial" w:eastAsia="Arial"/>
          <w:b w:val="0"/>
          <w:sz w:val="22"/>
        </w:rPr>
        <w:t>and time it sails away,</w:t>
      </w:r>
    </w:p>
    <w:p>
      <w:r>
        <w:rPr>
          <w:rFonts w:ascii="Arial" w:hAnsi="Arial" w:eastAsia="Arial"/>
          <w:b w:val="0"/>
          <w:sz w:val="22"/>
        </w:rPr>
        <w:t>and we race to define us and our lives as we wish them to be,</w:t>
      </w:r>
    </w:p>
    <w:p>
      <w:r>
        <w:rPr>
          <w:rFonts w:ascii="Arial" w:hAnsi="Arial" w:eastAsia="Arial"/>
          <w:b w:val="0"/>
          <w:sz w:val="22"/>
        </w:rPr>
        <w:t>and against the clock and the hours of the day,</w:t>
      </w:r>
    </w:p>
    <w:p>
      <w:r>
        <w:rPr>
          <w:rFonts w:ascii="Arial" w:hAnsi="Arial" w:eastAsia="Arial"/>
          <w:b w:val="0"/>
          <w:sz w:val="22"/>
        </w:rPr>
        <w:t>I live to dream, and I dream to live,</w:t>
      </w:r>
    </w:p>
    <w:p>
      <w:r>
        <w:rPr>
          <w:rFonts w:ascii="Arial" w:hAnsi="Arial" w:eastAsia="Arial"/>
          <w:b w:val="0"/>
          <w:sz w:val="22"/>
        </w:rPr>
        <w:t>and I will never surrender,</w:t>
      </w:r>
    </w:p>
    <w:p>
      <w:r>
        <w:rPr>
          <w:rFonts w:ascii="Arial" w:hAnsi="Arial" w:eastAsia="Arial"/>
          <w:b w:val="0"/>
          <w:sz w:val="22"/>
        </w:rPr>
        <w:t>to time for my mind will not let it be,</w:t>
      </w:r>
    </w:p>
    <w:p>
      <w:r>
        <w:rPr>
          <w:rFonts w:ascii="Arial" w:hAnsi="Arial" w:eastAsia="Arial"/>
          <w:b w:val="0"/>
          <w:sz w:val="22"/>
        </w:rPr>
        <w:t>so, I stop the clock and I look away,</w:t>
      </w:r>
    </w:p>
    <w:p>
      <w:r>
        <w:rPr>
          <w:rFonts w:ascii="Arial" w:hAnsi="Arial" w:eastAsia="Arial"/>
          <w:b w:val="0"/>
          <w:sz w:val="22"/>
        </w:rPr>
        <w:t>and I do not bother time,</w:t>
      </w:r>
    </w:p>
    <w:p>
      <w:r>
        <w:rPr>
          <w:rFonts w:ascii="Arial" w:hAnsi="Arial" w:eastAsia="Arial"/>
          <w:b w:val="0"/>
          <w:sz w:val="22"/>
        </w:rPr>
        <w:t>and time does not bother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