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Tides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tides march back and forth,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towards an eternal shore,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kisses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begs for 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tide it eats at the land,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land gives of itself,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tide teases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teases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says will not have me forevermore.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