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this hour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this hour and through this time, if we give a little,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may disprove and dispel the darkness,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darkness that has cast shadows from human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humans they are conditioned into servitude,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are led willingly blind,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need to fit in overwhelms the many,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follow other’s thoughts so easily,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darkest of places that you can find,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many believe, anything that is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anything that is followed by a crowd is 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 it is not,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peer pressure crushes many into conformity,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into utter stupidity,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 they will dwell in such hells,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prove to be the biggest mistakes of their lives.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