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Through the window</w:t>
      </w:r>
    </w:p>
    <w:p/>
    <w:p>
      <w:r>
        <w:rPr>
          <w:rFonts w:ascii="Arial" w:hAnsi="Arial" w:eastAsia="Arial"/>
          <w:b w:val="0"/>
          <w:sz w:val="22"/>
        </w:rPr>
        <w:t>Through the window,</w:t>
      </w:r>
    </w:p>
    <w:p>
      <w:r>
        <w:rPr>
          <w:rFonts w:ascii="Arial" w:hAnsi="Arial" w:eastAsia="Arial"/>
          <w:b w:val="0"/>
          <w:sz w:val="22"/>
        </w:rPr>
        <w:t>I see the trees,</w:t>
      </w:r>
    </w:p>
    <w:p>
      <w:r>
        <w:rPr>
          <w:rFonts w:ascii="Arial" w:hAnsi="Arial" w:eastAsia="Arial"/>
          <w:b w:val="0"/>
          <w:sz w:val="22"/>
        </w:rPr>
        <w:t>through the window,</w:t>
      </w:r>
    </w:p>
    <w:p>
      <w:r>
        <w:rPr>
          <w:rFonts w:ascii="Arial" w:hAnsi="Arial" w:eastAsia="Arial"/>
          <w:b w:val="0"/>
          <w:sz w:val="22"/>
        </w:rPr>
        <w:t>I see you,</w:t>
      </w:r>
    </w:p>
    <w:p>
      <w:r>
        <w:rPr>
          <w:rFonts w:ascii="Arial" w:hAnsi="Arial" w:eastAsia="Arial"/>
          <w:b w:val="0"/>
          <w:sz w:val="22"/>
        </w:rPr>
        <w:t>I see you smile,</w:t>
      </w:r>
    </w:p>
    <w:p>
      <w:r>
        <w:rPr>
          <w:rFonts w:ascii="Arial" w:hAnsi="Arial" w:eastAsia="Arial"/>
          <w:b w:val="0"/>
          <w:sz w:val="22"/>
        </w:rPr>
        <w:t>and your hair it blows gently in the breeze,</w:t>
      </w:r>
    </w:p>
    <w:p>
      <w:r>
        <w:rPr>
          <w:rFonts w:ascii="Arial" w:hAnsi="Arial" w:eastAsia="Arial"/>
          <w:b w:val="0"/>
          <w:sz w:val="22"/>
        </w:rPr>
        <w:t>and you wave at me,</w:t>
      </w:r>
    </w:p>
    <w:p>
      <w:r>
        <w:rPr>
          <w:rFonts w:ascii="Arial" w:hAnsi="Arial" w:eastAsia="Arial"/>
          <w:b w:val="0"/>
          <w:sz w:val="22"/>
        </w:rPr>
        <w:t>and blow a kiss to me,</w:t>
      </w:r>
    </w:p>
    <w:p>
      <w:r>
        <w:rPr>
          <w:rFonts w:ascii="Arial" w:hAnsi="Arial" w:eastAsia="Arial"/>
          <w:b w:val="0"/>
          <w:sz w:val="22"/>
        </w:rPr>
        <w:t>and I smile,</w:t>
      </w:r>
    </w:p>
    <w:p>
      <w:r>
        <w:rPr>
          <w:rFonts w:ascii="Arial" w:hAnsi="Arial" w:eastAsia="Arial"/>
          <w:b w:val="0"/>
          <w:sz w:val="22"/>
        </w:rPr>
        <w:t>and it is framed in my memory,</w:t>
      </w:r>
    </w:p>
    <w:p>
      <w:r>
        <w:rPr>
          <w:rFonts w:ascii="Arial" w:hAnsi="Arial" w:eastAsia="Arial"/>
          <w:b w:val="0"/>
          <w:sz w:val="22"/>
        </w:rPr>
        <w:t>a jewel in my mind,</w:t>
      </w:r>
    </w:p>
    <w:p>
      <w:r>
        <w:rPr>
          <w:rFonts w:ascii="Arial" w:hAnsi="Arial" w:eastAsia="Arial"/>
          <w:b w:val="0"/>
          <w:sz w:val="22"/>
        </w:rPr>
        <w:t>a jewel of a memory,</w:t>
      </w:r>
    </w:p>
    <w:p>
      <w:r>
        <w:rPr>
          <w:rFonts w:ascii="Arial" w:hAnsi="Arial" w:eastAsia="Arial"/>
          <w:b w:val="0"/>
          <w:sz w:val="22"/>
        </w:rPr>
        <w:t>a moment,</w:t>
      </w:r>
    </w:p>
    <w:p>
      <w:r>
        <w:rPr>
          <w:rFonts w:ascii="Arial" w:hAnsi="Arial" w:eastAsia="Arial"/>
          <w:b w:val="0"/>
          <w:sz w:val="22"/>
        </w:rPr>
        <w:t>with you looking so heavenly,</w:t>
      </w:r>
    </w:p>
    <w:p>
      <w:r>
        <w:rPr>
          <w:rFonts w:ascii="Arial" w:hAnsi="Arial" w:eastAsia="Arial"/>
          <w:b w:val="0"/>
          <w:sz w:val="22"/>
        </w:rPr>
        <w:t>so heavenly like an angel,</w:t>
      </w:r>
    </w:p>
    <w:p>
      <w:r>
        <w:rPr>
          <w:rFonts w:ascii="Arial" w:hAnsi="Arial" w:eastAsia="Arial"/>
          <w:b w:val="0"/>
          <w:sz w:val="22"/>
        </w:rPr>
        <w:t>a glorious angel to me,</w:t>
      </w:r>
    </w:p>
    <w:p>
      <w:r>
        <w:rPr>
          <w:rFonts w:ascii="Arial" w:hAnsi="Arial" w:eastAsia="Arial"/>
          <w:b w:val="0"/>
          <w:sz w:val="22"/>
        </w:rPr>
        <w:t>an angel standing there so beautifully in the sun,</w:t>
      </w:r>
    </w:p>
    <w:p>
      <w:r>
        <w:rPr>
          <w:rFonts w:ascii="Arial" w:hAnsi="Arial" w:eastAsia="Arial"/>
          <w:b w:val="0"/>
          <w:sz w:val="22"/>
        </w:rPr>
        <w:t>rousing my heart,</w:t>
      </w:r>
    </w:p>
    <w:p>
      <w:r>
        <w:rPr>
          <w:rFonts w:ascii="Arial" w:hAnsi="Arial" w:eastAsia="Arial"/>
          <w:b w:val="0"/>
          <w:sz w:val="22"/>
        </w:rPr>
        <w:t>and I, then got up from my seat,</w:t>
      </w:r>
    </w:p>
    <w:p>
      <w:r>
        <w:rPr>
          <w:rFonts w:ascii="Arial" w:hAnsi="Arial" w:eastAsia="Arial"/>
          <w:b w:val="0"/>
          <w:sz w:val="22"/>
        </w:rPr>
        <w:t>and it was like the four-minute mile,</w:t>
      </w:r>
    </w:p>
    <w:p>
      <w:r>
        <w:rPr>
          <w:rFonts w:ascii="Arial" w:hAnsi="Arial" w:eastAsia="Arial"/>
          <w:b w:val="0"/>
          <w:sz w:val="22"/>
        </w:rPr>
        <w:t>a quick leap,</w:t>
      </w:r>
    </w:p>
    <w:p>
      <w:r>
        <w:rPr>
          <w:rFonts w:ascii="Arial" w:hAnsi="Arial" w:eastAsia="Arial"/>
          <w:b w:val="0"/>
          <w:sz w:val="22"/>
        </w:rPr>
        <w:t>a rush,</w:t>
      </w:r>
    </w:p>
    <w:p>
      <w:r>
        <w:rPr>
          <w:rFonts w:ascii="Arial" w:hAnsi="Arial" w:eastAsia="Arial"/>
          <w:b w:val="0"/>
          <w:sz w:val="22"/>
        </w:rPr>
        <w:t>to be with you as fast as I could be,</w:t>
      </w:r>
    </w:p>
    <w:p>
      <w:r>
        <w:rPr>
          <w:rFonts w:ascii="Arial" w:hAnsi="Arial" w:eastAsia="Arial"/>
          <w:b w:val="0"/>
          <w:sz w:val="22"/>
        </w:rPr>
        <w:t>to be in your arms again,</w:t>
      </w:r>
    </w:p>
    <w:p>
      <w:r>
        <w:rPr>
          <w:rFonts w:ascii="Arial" w:hAnsi="Arial" w:eastAsia="Arial"/>
          <w:b w:val="0"/>
          <w:sz w:val="22"/>
        </w:rPr>
        <w:t>and filled with your charms again,</w:t>
      </w:r>
    </w:p>
    <w:p>
      <w:r>
        <w:rPr>
          <w:rFonts w:ascii="Arial" w:hAnsi="Arial" w:eastAsia="Arial"/>
          <w:b w:val="0"/>
          <w:sz w:val="22"/>
        </w:rPr>
        <w:t>oh, what a memory, captured in time,</w:t>
      </w:r>
    </w:p>
    <w:p>
      <w:r>
        <w:rPr>
          <w:rFonts w:ascii="Arial" w:hAnsi="Arial" w:eastAsia="Arial"/>
          <w:b w:val="0"/>
          <w:sz w:val="22"/>
        </w:rPr>
        <w:t>oh, the beauty of you so angelic,</w:t>
      </w:r>
    </w:p>
    <w:p>
      <w:r>
        <w:rPr>
          <w:rFonts w:ascii="Arial" w:hAnsi="Arial" w:eastAsia="Arial"/>
          <w:b w:val="0"/>
          <w:sz w:val="22"/>
        </w:rPr>
        <w:t>and heavenly calling to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