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Through the times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Through the times, how difficult has being alive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difficult has being a human being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difficult it is, is easy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all wish it wasn't,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wish the horrors in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horrors caused by humanity, were a horrible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are those who have no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are those who have no compassion,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those who have no sentiment,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those who have no ability,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capability to listen or to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those so cold with the winter,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snow and the ice in their souls,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awful it must be to be one of those,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one of those types of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are of vicious minds, out for themselves,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killer kind, the killer 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take everything that they can and who kill you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those who belittle you and kill your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kill your heart and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kill you with their ego and their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their ability to be unkind,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through the times how difficult has being alive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difficult has being a human being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revolution is needed to eradicate this unfeeling,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uncaring from our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destroys humankind,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empty are they with the winter and the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ice in their souls, because they are not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are best avoided at all costs,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they were nowhere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better will humanity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better will the world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full of good-hearted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who listen and understand, no matter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compassionate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caring, the sharing, and the loving 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