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Through the pain</w:t>
      </w:r>
    </w:p>
    <w:p/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Through the pain,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through the hurt,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rise up, like a revolution from the Earth,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fight the pain,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fight the hurt with all your worth,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with perseverance comes honour,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so, never give in,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despite the suffering and the hurt,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yes, never give in,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because with strength and fortitude and perseverance,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you will, conquer the lies upon the Earth.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