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Through the hardest of times</w:t>
      </w:r>
    </w:p>
    <w:p/>
    <w:p>
      <w:r>
        <w:rPr>
          <w:rFonts w:ascii="Arial" w:hAnsi="Arial" w:eastAsia="Arial"/>
          <w:b w:val="0"/>
          <w:sz w:val="22"/>
        </w:rPr>
        <w:t>Through the hardest of times,</w:t>
      </w:r>
    </w:p>
    <w:p>
      <w:r>
        <w:rPr>
          <w:rFonts w:ascii="Arial" w:hAnsi="Arial" w:eastAsia="Arial"/>
          <w:b w:val="0"/>
          <w:sz w:val="22"/>
        </w:rPr>
        <w:t>never far from time,</w:t>
      </w:r>
    </w:p>
    <w:p>
      <w:r>
        <w:rPr>
          <w:rFonts w:ascii="Arial" w:hAnsi="Arial" w:eastAsia="Arial"/>
          <w:b w:val="0"/>
          <w:sz w:val="22"/>
        </w:rPr>
        <w:t>you push the limits with your ebullient mind,</w:t>
      </w:r>
    </w:p>
    <w:p>
      <w:r>
        <w:rPr>
          <w:rFonts w:ascii="Arial" w:hAnsi="Arial" w:eastAsia="Arial"/>
          <w:b w:val="0"/>
          <w:sz w:val="22"/>
        </w:rPr>
        <w:t>and you calculate and you cogitate,</w:t>
      </w:r>
    </w:p>
    <w:p>
      <w:r>
        <w:rPr>
          <w:rFonts w:ascii="Arial" w:hAnsi="Arial" w:eastAsia="Arial"/>
          <w:b w:val="0"/>
          <w:sz w:val="22"/>
        </w:rPr>
        <w:t>and you ruminate,</w:t>
      </w:r>
    </w:p>
    <w:p>
      <w:r>
        <w:rPr>
          <w:rFonts w:ascii="Arial" w:hAnsi="Arial" w:eastAsia="Arial"/>
          <w:b w:val="0"/>
          <w:sz w:val="22"/>
        </w:rPr>
        <w:t>for in your thoughts are such antediluvian visions,</w:t>
      </w:r>
    </w:p>
    <w:p>
      <w:r>
        <w:rPr>
          <w:rFonts w:ascii="Arial" w:hAnsi="Arial" w:eastAsia="Arial"/>
          <w:b w:val="0"/>
          <w:sz w:val="22"/>
        </w:rPr>
        <w:t>brought about by the difficulties which money can create,</w:t>
      </w:r>
    </w:p>
    <w:p>
      <w:r>
        <w:rPr>
          <w:rFonts w:ascii="Arial" w:hAnsi="Arial" w:eastAsia="Arial"/>
          <w:b w:val="0"/>
          <w:sz w:val="22"/>
        </w:rPr>
        <w:t>but on the flip side,</w:t>
      </w:r>
    </w:p>
    <w:p>
      <w:r>
        <w:rPr>
          <w:rFonts w:ascii="Arial" w:hAnsi="Arial" w:eastAsia="Arial"/>
          <w:b w:val="0"/>
          <w:sz w:val="22"/>
        </w:rPr>
        <w:t>there are such great possibilities that it may provide,</w:t>
      </w:r>
    </w:p>
    <w:p>
      <w:r>
        <w:rPr>
          <w:rFonts w:ascii="Arial" w:hAnsi="Arial" w:eastAsia="Arial"/>
          <w:b w:val="0"/>
          <w:sz w:val="22"/>
        </w:rPr>
        <w:t>but only if you had the money honey,</w:t>
      </w:r>
    </w:p>
    <w:p>
      <w:r>
        <w:rPr>
          <w:rFonts w:ascii="Arial" w:hAnsi="Arial" w:eastAsia="Arial"/>
          <w:b w:val="0"/>
          <w:sz w:val="22"/>
        </w:rPr>
        <w:t>because wealth,</w:t>
      </w:r>
    </w:p>
    <w:p>
      <w:r>
        <w:rPr>
          <w:rFonts w:ascii="Arial" w:hAnsi="Arial" w:eastAsia="Arial"/>
          <w:b w:val="0"/>
          <w:sz w:val="22"/>
        </w:rPr>
        <w:t>is mostly in the hands of the few,</w:t>
      </w:r>
    </w:p>
    <w:p>
      <w:r>
        <w:rPr>
          <w:rFonts w:ascii="Arial" w:hAnsi="Arial" w:eastAsia="Arial"/>
          <w:b w:val="0"/>
          <w:sz w:val="22"/>
        </w:rPr>
        <w:t>and it is not funny,</w:t>
      </w:r>
    </w:p>
    <w:p>
      <w:r>
        <w:rPr>
          <w:rFonts w:ascii="Arial" w:hAnsi="Arial" w:eastAsia="Arial"/>
          <w:b w:val="0"/>
          <w:sz w:val="22"/>
        </w:rPr>
        <w:t>when they cause more suffering than you,</w:t>
      </w:r>
    </w:p>
    <w:p>
      <w:r>
        <w:rPr>
          <w:rFonts w:ascii="Arial" w:hAnsi="Arial" w:eastAsia="Arial"/>
          <w:b w:val="0"/>
          <w:sz w:val="22"/>
        </w:rPr>
        <w:t>and what great things you could do with the money,</w:t>
      </w:r>
    </w:p>
    <w:p>
      <w:r>
        <w:rPr>
          <w:rFonts w:ascii="Arial" w:hAnsi="Arial" w:eastAsia="Arial"/>
          <w:b w:val="0"/>
          <w:sz w:val="22"/>
        </w:rPr>
        <w:t>if you had it,</w:t>
      </w:r>
    </w:p>
    <w:p>
      <w:r>
        <w:rPr>
          <w:rFonts w:ascii="Arial" w:hAnsi="Arial" w:eastAsia="Arial"/>
          <w:b w:val="0"/>
          <w:sz w:val="22"/>
        </w:rPr>
        <w:t>but if only it could come true,</w:t>
      </w:r>
    </w:p>
    <w:p>
      <w:r>
        <w:rPr>
          <w:rFonts w:ascii="Arial" w:hAnsi="Arial" w:eastAsia="Arial"/>
          <w:b w:val="0"/>
          <w:sz w:val="22"/>
        </w:rPr>
        <w:t>you could solve the world's problems,</w:t>
      </w:r>
    </w:p>
    <w:p>
      <w:r>
        <w:rPr>
          <w:rFonts w:ascii="Arial" w:hAnsi="Arial" w:eastAsia="Arial"/>
          <w:b w:val="0"/>
          <w:sz w:val="22"/>
        </w:rPr>
        <w:t>and eradicate homelessness,</w:t>
      </w:r>
    </w:p>
    <w:p>
      <w:r>
        <w:rPr>
          <w:rFonts w:ascii="Arial" w:hAnsi="Arial" w:eastAsia="Arial"/>
          <w:b w:val="0"/>
          <w:sz w:val="22"/>
        </w:rPr>
        <w:t>and famine and drought it is true,</w:t>
      </w:r>
    </w:p>
    <w:p>
      <w:r>
        <w:rPr>
          <w:rFonts w:ascii="Arial" w:hAnsi="Arial" w:eastAsia="Arial"/>
          <w:b w:val="0"/>
          <w:sz w:val="22"/>
        </w:rPr>
        <w:t>but will there be a shift and a change of mentality,</w:t>
      </w:r>
    </w:p>
    <w:p>
      <w:r>
        <w:rPr>
          <w:rFonts w:ascii="Arial" w:hAnsi="Arial" w:eastAsia="Arial"/>
          <w:b w:val="0"/>
          <w:sz w:val="22"/>
        </w:rPr>
        <w:t>we can hope and pray because what else can we do?</w:t>
      </w:r>
    </w:p>
    <w:p>
      <w:r>
        <w:rPr>
          <w:rFonts w:ascii="Arial" w:hAnsi="Arial" w:eastAsia="Arial"/>
          <w:b w:val="0"/>
          <w:sz w:val="22"/>
        </w:rPr>
        <w:t>And through the hardest of times,</w:t>
      </w:r>
    </w:p>
    <w:p>
      <w:r>
        <w:rPr>
          <w:rFonts w:ascii="Arial" w:hAnsi="Arial" w:eastAsia="Arial"/>
          <w:b w:val="0"/>
          <w:sz w:val="22"/>
        </w:rPr>
        <w:t>you push the limits with your ebullient mind,</w:t>
      </w:r>
    </w:p>
    <w:p>
      <w:r>
        <w:rPr>
          <w:rFonts w:ascii="Arial" w:hAnsi="Arial" w:eastAsia="Arial"/>
          <w:b w:val="0"/>
          <w:sz w:val="22"/>
        </w:rPr>
        <w:t>and if anyone is to come up,</w:t>
      </w:r>
    </w:p>
    <w:p>
      <w:r>
        <w:rPr>
          <w:rFonts w:ascii="Arial" w:hAnsi="Arial" w:eastAsia="Arial"/>
          <w:b w:val="0"/>
          <w:sz w:val="22"/>
        </w:rPr>
        <w:t>with a solution to the world's problems,</w:t>
      </w:r>
    </w:p>
    <w:p>
      <w:r>
        <w:rPr>
          <w:rFonts w:ascii="Arial" w:hAnsi="Arial" w:eastAsia="Arial"/>
          <w:b w:val="0"/>
          <w:sz w:val="22"/>
        </w:rPr>
        <w:t>it will be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