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Through pain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Through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through hurt,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rise up like a revolution,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your individuality,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rise up like an evolution from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rise and forget bitterness,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forget hate,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forget jealousy and fight it with truth,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fight it for all you are worth,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perseverance,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give in despite the suffering and the hurt,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truth,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truth,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conquer the lies upon the earth.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