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Three birds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Laying in the grass,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three birds flying past,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three birds descending gently,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three birds come to rest their wings,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three birds tired of flight after flying upon the breeze so fast,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three birds come to look for food amongst the grass,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flowers under the sun in the beautiful sky.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Three birds in their black coats,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three birds singing and bringing happiness to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three birds that make me feel so alive,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three birds descended and landed from up on high,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here, here am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thankful in the nature that surrounds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 so admire,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what a wonderous place is this,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it does truly inspire,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wonder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how much it sparks my imagination,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it rouses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out of every day's grinding existence,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it takes me higher,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a higher plane, where happiness rains,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firing the neurons in my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forming thoughts to ponder upon,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wander along,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in the beautiful fields with the three birds,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sun I happily 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oh how glorious,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glorious is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glorious is the day.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