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wave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wave of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wave of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the heartache it rises 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wave of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wave of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the mind suffers,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lost love that still remains,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lost love that lingers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continues to eat away at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wave of feeling and this wave of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it is not what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it envelopes you, and cuts away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cuts away at you repeatedly,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no wish for it to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have a wish for it to go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cannot help, but linger upon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analyse every detail of the lost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love that you had,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love that was once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will most likely never have it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do ever have it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never be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it pierces you right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continues to damage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more you think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more you think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want and the need for it grows,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thinking of it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eviscerates your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but a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mess that clings to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devours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suffocating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want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do not want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want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cannot help but feel the urge,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desire for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means so much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the unhappiness that you hold deep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continues to linger in the most painful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this wave of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wave of pain you never want it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do want it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 it to erase this unhappiness, then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never want love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doesn't it only bring you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doesn't it only bring you pain?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